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5605" w:rsidRPr="00EF5605" w:rsidRDefault="00E95D02" w:rsidP="00EF5605">
      <w:pPr>
        <w:spacing w:after="0" w:line="240" w:lineRule="auto"/>
        <w:rPr>
          <w:b/>
          <w:color w:val="DA5C57"/>
          <w:sz w:val="26"/>
          <w:szCs w:val="26"/>
          <w:lang w:val="it-IT"/>
        </w:rPr>
      </w:pPr>
      <w:r w:rsidRPr="00E95D02">
        <w:rPr>
          <w:b/>
          <w:color w:val="DA5C57"/>
          <w:sz w:val="26"/>
          <w:szCs w:val="26"/>
          <w:lang w:val="it-IT"/>
        </w:rPr>
        <w:t>WAY Together</w:t>
      </w:r>
      <w:r w:rsidR="00A030E8" w:rsidRPr="004F5DFA">
        <w:rPr>
          <w:b/>
          <w:color w:val="DA5C57"/>
          <w:sz w:val="26"/>
          <w:szCs w:val="26"/>
          <w:lang w:val="it-IT"/>
        </w:rPr>
        <w:t xml:space="preserve">- </w:t>
      </w:r>
      <w:r w:rsidRPr="00E95D02">
        <w:rPr>
          <w:b/>
          <w:color w:val="DA5C57"/>
          <w:sz w:val="26"/>
          <w:szCs w:val="26"/>
          <w:lang w:val="it-IT"/>
        </w:rPr>
        <w:t>Camminare e veleggiare insieme</w:t>
      </w:r>
    </w:p>
    <w:p w:rsidR="00D639EA" w:rsidRPr="00EF5605" w:rsidRDefault="00EF5605" w:rsidP="00EF5605">
      <w:pPr>
        <w:spacing w:after="0" w:line="240" w:lineRule="auto"/>
        <w:rPr>
          <w:b/>
          <w:color w:val="DA5C57"/>
          <w:sz w:val="26"/>
          <w:szCs w:val="26"/>
          <w:lang w:val="en-GB"/>
        </w:rPr>
      </w:pPr>
      <w:r w:rsidRPr="00191359">
        <w:rPr>
          <w:b/>
          <w:color w:val="DA5C57"/>
          <w:sz w:val="26"/>
          <w:szCs w:val="26"/>
          <w:lang w:val="it-IT"/>
        </w:rPr>
        <w:t xml:space="preserve"> </w:t>
      </w:r>
      <w:r w:rsidR="00E95D02" w:rsidRPr="00E95D02">
        <w:rPr>
          <w:b/>
          <w:color w:val="DA5C57"/>
          <w:sz w:val="26"/>
          <w:szCs w:val="26"/>
          <w:lang w:val="en-GB"/>
        </w:rPr>
        <w:t>WAY Together</w:t>
      </w:r>
      <w:r w:rsidR="002D2DB1" w:rsidRPr="00EF5605">
        <w:rPr>
          <w:b/>
          <w:color w:val="DA5C57"/>
          <w:sz w:val="26"/>
          <w:szCs w:val="26"/>
          <w:lang w:val="en-GB"/>
        </w:rPr>
        <w:t>–</w:t>
      </w:r>
      <w:r w:rsidR="00A030E8" w:rsidRPr="00EF5605">
        <w:rPr>
          <w:b/>
          <w:color w:val="DA5C57"/>
          <w:sz w:val="26"/>
          <w:szCs w:val="26"/>
          <w:lang w:val="en-GB"/>
        </w:rPr>
        <w:t xml:space="preserve"> </w:t>
      </w:r>
      <w:r w:rsidR="00E95D02" w:rsidRPr="00E95D02">
        <w:rPr>
          <w:b/>
          <w:color w:val="DA5C57"/>
          <w:sz w:val="26"/>
          <w:szCs w:val="26"/>
          <w:lang w:val="en-GB"/>
        </w:rPr>
        <w:t xml:space="preserve">Walking </w:t>
      </w:r>
      <w:proofErr w:type="gramStart"/>
      <w:r w:rsidR="00E95D02" w:rsidRPr="00E95D02">
        <w:rPr>
          <w:b/>
          <w:color w:val="DA5C57"/>
          <w:sz w:val="26"/>
          <w:szCs w:val="26"/>
          <w:lang w:val="en-GB"/>
        </w:rPr>
        <w:t>And</w:t>
      </w:r>
      <w:proofErr w:type="gramEnd"/>
      <w:r w:rsidR="00E95D02" w:rsidRPr="00E95D02">
        <w:rPr>
          <w:b/>
          <w:color w:val="DA5C57"/>
          <w:sz w:val="26"/>
          <w:szCs w:val="26"/>
          <w:lang w:val="en-GB"/>
        </w:rPr>
        <w:t xml:space="preserve"> Yachting Together</w:t>
      </w:r>
    </w:p>
    <w:p w:rsidR="00BB763F" w:rsidRPr="00EF5605" w:rsidRDefault="00BB763F" w:rsidP="00BB763F">
      <w:pPr>
        <w:spacing w:after="0" w:line="240" w:lineRule="auto"/>
        <w:rPr>
          <w:b/>
          <w:color w:val="9ACA3C"/>
          <w:sz w:val="26"/>
          <w:szCs w:val="26"/>
          <w:lang w:val="en-GB"/>
        </w:rPr>
      </w:pPr>
    </w:p>
    <w:tbl>
      <w:tblPr>
        <w:tblStyle w:val="Grigliatabella"/>
        <w:tblW w:w="0" w:type="auto"/>
        <w:tblLook w:val="04A0" w:firstRow="1" w:lastRow="0" w:firstColumn="1" w:lastColumn="0" w:noHBand="0" w:noVBand="1"/>
      </w:tblPr>
      <w:tblGrid>
        <w:gridCol w:w="5251"/>
        <w:gridCol w:w="5251"/>
      </w:tblGrid>
      <w:tr w:rsidR="00BC1243" w:rsidRPr="00C11199" w:rsidTr="00BC1243">
        <w:trPr>
          <w:trHeight w:val="1282"/>
        </w:trPr>
        <w:tc>
          <w:tcPr>
            <w:tcW w:w="5251" w:type="dxa"/>
          </w:tcPr>
          <w:p w:rsidR="00BC1243" w:rsidRPr="00EF5605" w:rsidRDefault="00BC1243" w:rsidP="00BC1243">
            <w:pPr>
              <w:rPr>
                <w:color w:val="18BAA8"/>
                <w:lang w:val="en-GB"/>
              </w:rPr>
            </w:pPr>
            <w:r>
              <w:rPr>
                <w:noProof/>
              </w:rPr>
              <w:drawing>
                <wp:anchor distT="0" distB="0" distL="114300" distR="114300" simplePos="0" relativeHeight="251660800" behindDoc="1" locked="0" layoutInCell="1" allowOverlap="1" wp14:anchorId="59CE5DE1" wp14:editId="5CF478C6">
                  <wp:simplePos x="0" y="0"/>
                  <wp:positionH relativeFrom="column">
                    <wp:posOffset>95250</wp:posOffset>
                  </wp:positionH>
                  <wp:positionV relativeFrom="paragraph">
                    <wp:posOffset>62865</wp:posOffset>
                  </wp:positionV>
                  <wp:extent cx="648335" cy="648335"/>
                  <wp:effectExtent l="0" t="0" r="0" b="0"/>
                  <wp:wrapTight wrapText="bothSides">
                    <wp:wrapPolygon edited="0">
                      <wp:start x="6347" y="0"/>
                      <wp:lineTo x="0" y="3173"/>
                      <wp:lineTo x="0" y="15867"/>
                      <wp:lineTo x="4443" y="20310"/>
                      <wp:lineTo x="6347" y="20944"/>
                      <wp:lineTo x="14597" y="20944"/>
                      <wp:lineTo x="16501" y="20310"/>
                      <wp:lineTo x="20944" y="15867"/>
                      <wp:lineTo x="20944" y="3173"/>
                      <wp:lineTo x="14597" y="0"/>
                      <wp:lineTo x="6347" y="0"/>
                    </wp:wrapPolygon>
                  </wp:wrapTight>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marter (1).png"/>
                          <pic:cNvPicPr/>
                        </pic:nvPicPr>
                        <pic:blipFill>
                          <a:blip r:embed="rId8"/>
                          <a:stretch>
                            <a:fillRect/>
                          </a:stretch>
                        </pic:blipFill>
                        <pic:spPr>
                          <a:xfrm>
                            <a:off x="0" y="0"/>
                            <a:ext cx="648335" cy="648335"/>
                          </a:xfrm>
                          <a:prstGeom prst="rect">
                            <a:avLst/>
                          </a:prstGeom>
                        </pic:spPr>
                      </pic:pic>
                    </a:graphicData>
                  </a:graphic>
                  <wp14:sizeRelH relativeFrom="page">
                    <wp14:pctWidth>0</wp14:pctWidth>
                  </wp14:sizeRelH>
                  <wp14:sizeRelV relativeFrom="page">
                    <wp14:pctHeight>0</wp14:pctHeight>
                  </wp14:sizeRelV>
                </wp:anchor>
              </w:drawing>
            </w:r>
          </w:p>
          <w:p w:rsidR="00BC1243" w:rsidRPr="004F5DFA" w:rsidRDefault="00BC1243" w:rsidP="00BC1243">
            <w:pPr>
              <w:rPr>
                <w:b/>
                <w:color w:val="DA5C57"/>
              </w:rPr>
            </w:pPr>
            <w:r w:rsidRPr="004F5DFA">
              <w:rPr>
                <w:b/>
                <w:color w:val="DA5C57"/>
                <w:sz w:val="44"/>
              </w:rPr>
              <w:t>OS</w:t>
            </w:r>
            <w:r w:rsidR="004F5DFA">
              <w:rPr>
                <w:b/>
                <w:color w:val="DA5C57"/>
                <w:sz w:val="44"/>
              </w:rPr>
              <w:t>4</w:t>
            </w:r>
          </w:p>
        </w:tc>
        <w:tc>
          <w:tcPr>
            <w:tcW w:w="5251" w:type="dxa"/>
          </w:tcPr>
          <w:p w:rsidR="00BC1243" w:rsidRDefault="00BC1243" w:rsidP="00BC1243">
            <w:r>
              <w:t xml:space="preserve">Logo </w:t>
            </w:r>
            <w:proofErr w:type="spellStart"/>
            <w:r>
              <w:t>Progetto</w:t>
            </w:r>
            <w:proofErr w:type="spellEnd"/>
            <w:r>
              <w:t xml:space="preserve"> /Project Logo</w:t>
            </w:r>
          </w:p>
        </w:tc>
      </w:tr>
      <w:tr w:rsidR="00BC1243" w:rsidRPr="004F5DFA"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BC1243" w:rsidRDefault="004F5DFA" w:rsidP="004F5DFA">
            <w:pPr>
              <w:rPr>
                <w:lang w:val="it-IT"/>
              </w:rPr>
            </w:pPr>
            <w:r w:rsidRPr="004F5DFA">
              <w:rPr>
                <w:lang w:val="it-IT"/>
              </w:rPr>
              <w:t xml:space="preserve">4. Un'Europa più sociale e </w:t>
            </w:r>
            <w:proofErr w:type="gramStart"/>
            <w:r w:rsidRPr="004F5DFA">
              <w:rPr>
                <w:lang w:val="it-IT"/>
              </w:rPr>
              <w:t xml:space="preserve">inclusiva </w:t>
            </w:r>
            <w:r>
              <w:rPr>
                <w:lang w:val="it-IT"/>
              </w:rPr>
              <w:t xml:space="preserve"> </w:t>
            </w:r>
            <w:r w:rsidRPr="004F5DFA">
              <w:rPr>
                <w:lang w:val="it-IT"/>
              </w:rPr>
              <w:t>attraverso</w:t>
            </w:r>
            <w:proofErr w:type="gramEnd"/>
            <w:r w:rsidRPr="004F5DFA">
              <w:rPr>
                <w:lang w:val="it-IT"/>
              </w:rPr>
              <w:t xml:space="preserve"> l'attuazione del pilastro europeo </w:t>
            </w:r>
            <w:r>
              <w:rPr>
                <w:lang w:val="it-IT"/>
              </w:rPr>
              <w:t xml:space="preserve"> </w:t>
            </w:r>
            <w:r w:rsidRPr="004F5DFA">
              <w:rPr>
                <w:lang w:val="it-IT"/>
              </w:rPr>
              <w:t>dei diritti sociali</w:t>
            </w:r>
            <w:r>
              <w:rPr>
                <w:lang w:val="it-IT"/>
              </w:rPr>
              <w:t xml:space="preserve"> /</w:t>
            </w:r>
          </w:p>
          <w:p w:rsidR="004F5DFA" w:rsidRPr="004F5DFA" w:rsidRDefault="004F5DFA" w:rsidP="004F5DFA">
            <w:pPr>
              <w:rPr>
                <w:lang w:val="en-GB"/>
              </w:rPr>
            </w:pPr>
            <w:r w:rsidRPr="004F5DFA">
              <w:rPr>
                <w:lang w:val="en-GB"/>
              </w:rPr>
              <w:t>A more social and inclusive Europe through the implementation of the European Pillar of Social Rights</w:t>
            </w:r>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Avviso / Call</w:t>
            </w:r>
          </w:p>
        </w:tc>
        <w:tc>
          <w:tcPr>
            <w:tcW w:w="5251" w:type="dxa"/>
          </w:tcPr>
          <w:p w:rsidR="00BC1243" w:rsidRPr="00A77F16" w:rsidRDefault="00BC1243" w:rsidP="00BC1243">
            <w:pPr>
              <w:rPr>
                <w:lang w:val="it-IT"/>
              </w:rPr>
            </w:pPr>
            <w:r>
              <w:rPr>
                <w:lang w:val="it-IT"/>
              </w:rPr>
              <w:t>1/2023</w:t>
            </w:r>
          </w:p>
        </w:tc>
      </w:tr>
      <w:tr w:rsidR="00BC1243" w:rsidRPr="00424FA0"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Priorità del programma / </w:t>
            </w:r>
            <w:proofErr w:type="spellStart"/>
            <w:r w:rsidRPr="00BC1243">
              <w:rPr>
                <w:rFonts w:asciiTheme="majorHAnsi" w:eastAsiaTheme="majorEastAsia" w:hAnsiTheme="majorHAnsi" w:cstheme="majorBidi"/>
                <w:b/>
                <w:bCs/>
                <w:color w:val="4F81BD" w:themeColor="accent1"/>
                <w:sz w:val="26"/>
                <w:szCs w:val="26"/>
                <w:lang w:val="it-IT"/>
              </w:rPr>
              <w:t>Programme’s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priority</w:t>
            </w:r>
            <w:proofErr w:type="spellEnd"/>
          </w:p>
        </w:tc>
        <w:tc>
          <w:tcPr>
            <w:tcW w:w="5251" w:type="dxa"/>
          </w:tcPr>
          <w:p w:rsidR="004F5DFA" w:rsidRPr="004F5DFA" w:rsidRDefault="004F5DFA" w:rsidP="004F5DFA">
            <w:pPr>
              <w:rPr>
                <w:lang w:val="it-IT"/>
              </w:rPr>
            </w:pPr>
            <w:r w:rsidRPr="004F5DFA">
              <w:rPr>
                <w:lang w:val="it-IT"/>
              </w:rPr>
              <w:t xml:space="preserve">3 - Un'area di cooperazione efficiente in capitale </w:t>
            </w:r>
          </w:p>
          <w:p w:rsidR="004F5DFA" w:rsidRPr="004F5DFA" w:rsidRDefault="004F5DFA" w:rsidP="004F5DFA">
            <w:pPr>
              <w:rPr>
                <w:lang w:val="it-IT"/>
              </w:rPr>
            </w:pPr>
            <w:r w:rsidRPr="004F5DFA">
              <w:rPr>
                <w:lang w:val="it-IT"/>
              </w:rPr>
              <w:t xml:space="preserve">sociale attraverso il </w:t>
            </w:r>
            <w:proofErr w:type="gramStart"/>
            <w:r w:rsidRPr="004F5DFA">
              <w:rPr>
                <w:lang w:val="it-IT"/>
              </w:rPr>
              <w:t xml:space="preserve">ruolo </w:t>
            </w:r>
            <w:r>
              <w:rPr>
                <w:lang w:val="it-IT"/>
              </w:rPr>
              <w:t xml:space="preserve"> </w:t>
            </w:r>
            <w:r w:rsidRPr="004F5DFA">
              <w:rPr>
                <w:lang w:val="it-IT"/>
              </w:rPr>
              <w:t>della</w:t>
            </w:r>
            <w:proofErr w:type="gramEnd"/>
            <w:r w:rsidRPr="004F5DFA">
              <w:rPr>
                <w:lang w:val="it-IT"/>
              </w:rPr>
              <w:t xml:space="preserve"> cultura e del turismo </w:t>
            </w:r>
          </w:p>
          <w:p w:rsidR="004F5DFA" w:rsidRDefault="004F5DFA" w:rsidP="004F5DFA">
            <w:pPr>
              <w:rPr>
                <w:lang w:val="en-GB"/>
              </w:rPr>
            </w:pPr>
            <w:proofErr w:type="spellStart"/>
            <w:r w:rsidRPr="004F5DFA">
              <w:rPr>
                <w:lang w:val="en-GB"/>
              </w:rPr>
              <w:t>sostenibile</w:t>
            </w:r>
            <w:proofErr w:type="spellEnd"/>
            <w:r w:rsidRPr="004F5DFA">
              <w:rPr>
                <w:lang w:val="en-GB"/>
              </w:rPr>
              <w:t xml:space="preserve"> </w:t>
            </w:r>
            <w:proofErr w:type="spellStart"/>
            <w:r w:rsidRPr="004F5DFA">
              <w:rPr>
                <w:lang w:val="en-GB"/>
              </w:rPr>
              <w:t>nello</w:t>
            </w:r>
            <w:proofErr w:type="spellEnd"/>
            <w:r w:rsidRPr="004F5DFA">
              <w:rPr>
                <w:lang w:val="en-GB"/>
              </w:rPr>
              <w:t xml:space="preserve"> </w:t>
            </w:r>
            <w:proofErr w:type="spellStart"/>
            <w:proofErr w:type="gramStart"/>
            <w:r w:rsidRPr="004F5DFA">
              <w:rPr>
                <w:lang w:val="en-GB"/>
              </w:rPr>
              <w:t>sviluppo</w:t>
            </w:r>
            <w:proofErr w:type="spellEnd"/>
            <w:r w:rsidRPr="004F5DFA">
              <w:rPr>
                <w:lang w:val="en-GB"/>
              </w:rPr>
              <w:t xml:space="preserve"> </w:t>
            </w:r>
            <w:r>
              <w:rPr>
                <w:lang w:val="en-GB"/>
              </w:rPr>
              <w:t xml:space="preserve"> </w:t>
            </w:r>
            <w:proofErr w:type="spellStart"/>
            <w:r w:rsidRPr="004F5DFA">
              <w:rPr>
                <w:lang w:val="en-GB"/>
              </w:rPr>
              <w:t>economico</w:t>
            </w:r>
            <w:proofErr w:type="spellEnd"/>
            <w:proofErr w:type="gramEnd"/>
            <w:r w:rsidRPr="004F5DFA">
              <w:rPr>
                <w:lang w:val="en-GB"/>
              </w:rPr>
              <w:t xml:space="preserve"> </w:t>
            </w:r>
            <w:r>
              <w:rPr>
                <w:lang w:val="en-GB"/>
              </w:rPr>
              <w:t>/</w:t>
            </w:r>
          </w:p>
          <w:p w:rsidR="00BC1243" w:rsidRPr="00424FA0" w:rsidRDefault="004F5DFA" w:rsidP="004F5DFA">
            <w:pPr>
              <w:rPr>
                <w:lang w:val="en-GB"/>
              </w:rPr>
            </w:pPr>
            <w:r w:rsidRPr="004F5DFA">
              <w:rPr>
                <w:lang w:val="en-GB"/>
              </w:rPr>
              <w:t xml:space="preserve">An area of efficient cooperation in social capital through the role of culture and sustainable tourism in </w:t>
            </w:r>
            <w:proofErr w:type="gramStart"/>
            <w:r w:rsidRPr="004F5DFA">
              <w:rPr>
                <w:lang w:val="en-GB"/>
              </w:rPr>
              <w:t xml:space="preserve">economic </w:t>
            </w:r>
            <w:r>
              <w:rPr>
                <w:lang w:val="en-GB"/>
              </w:rPr>
              <w:t xml:space="preserve"> </w:t>
            </w:r>
            <w:r w:rsidRPr="004F5DFA">
              <w:rPr>
                <w:lang w:val="en-GB"/>
              </w:rPr>
              <w:t>development</w:t>
            </w:r>
            <w:proofErr w:type="gramEnd"/>
          </w:p>
        </w:tc>
      </w:tr>
      <w:tr w:rsidR="00BC1243" w:rsidRPr="0034385D"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specifico della priorità / </w:t>
            </w:r>
            <w:proofErr w:type="spellStart"/>
            <w:r w:rsidRPr="00BC1243">
              <w:rPr>
                <w:rFonts w:asciiTheme="majorHAnsi" w:eastAsiaTheme="majorEastAsia" w:hAnsiTheme="majorHAnsi" w:cstheme="majorBidi"/>
                <w:b/>
                <w:bCs/>
                <w:color w:val="4F81BD" w:themeColor="accent1"/>
                <w:sz w:val="26"/>
                <w:szCs w:val="26"/>
                <w:lang w:val="it-IT"/>
              </w:rPr>
              <w:t>Priority’s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specific</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4F5DFA" w:rsidRPr="004F5DFA" w:rsidRDefault="004F5DFA" w:rsidP="004F5DFA">
            <w:pPr>
              <w:rPr>
                <w:lang w:val="it-IT"/>
              </w:rPr>
            </w:pPr>
            <w:r w:rsidRPr="004F5DFA">
              <w:rPr>
                <w:lang w:val="it-IT"/>
              </w:rPr>
              <w:t xml:space="preserve">3.1 - Rafforzare il ruolo della cultura e del turismo </w:t>
            </w:r>
            <w:proofErr w:type="gramStart"/>
            <w:r w:rsidRPr="004F5DFA">
              <w:rPr>
                <w:lang w:val="it-IT"/>
              </w:rPr>
              <w:t xml:space="preserve">sostenibile </w:t>
            </w:r>
            <w:r>
              <w:rPr>
                <w:lang w:val="it-IT"/>
              </w:rPr>
              <w:t xml:space="preserve"> </w:t>
            </w:r>
            <w:r w:rsidRPr="004F5DFA">
              <w:rPr>
                <w:lang w:val="it-IT"/>
              </w:rPr>
              <w:t>nello</w:t>
            </w:r>
            <w:proofErr w:type="gramEnd"/>
            <w:r w:rsidRPr="004F5DFA">
              <w:rPr>
                <w:lang w:val="it-IT"/>
              </w:rPr>
              <w:t xml:space="preserve"> sviluppo economico, </w:t>
            </w:r>
          </w:p>
          <w:p w:rsidR="004F5DFA" w:rsidRDefault="004F5DFA" w:rsidP="004F5DFA">
            <w:pPr>
              <w:rPr>
                <w:lang w:val="it-IT"/>
              </w:rPr>
            </w:pPr>
            <w:r w:rsidRPr="004F5DFA">
              <w:rPr>
                <w:lang w:val="it-IT"/>
              </w:rPr>
              <w:t xml:space="preserve">nell'inclusione sociale </w:t>
            </w:r>
            <w:proofErr w:type="gramStart"/>
            <w:r w:rsidRPr="004F5DFA">
              <w:rPr>
                <w:lang w:val="it-IT"/>
              </w:rPr>
              <w:t xml:space="preserve">e </w:t>
            </w:r>
            <w:r>
              <w:rPr>
                <w:lang w:val="it-IT"/>
              </w:rPr>
              <w:t xml:space="preserve"> </w:t>
            </w:r>
            <w:r w:rsidRPr="004F5DFA">
              <w:rPr>
                <w:lang w:val="it-IT"/>
              </w:rPr>
              <w:t>nell'innovazione</w:t>
            </w:r>
            <w:proofErr w:type="gramEnd"/>
            <w:r w:rsidRPr="004F5DFA">
              <w:rPr>
                <w:lang w:val="it-IT"/>
              </w:rPr>
              <w:t xml:space="preserve"> sociale (RSO4.6)</w:t>
            </w:r>
          </w:p>
          <w:p w:rsidR="004F5DFA" w:rsidRPr="004F5DFA" w:rsidRDefault="004F5DFA" w:rsidP="004F5DFA">
            <w:pPr>
              <w:rPr>
                <w:lang w:val="en-GB"/>
              </w:rPr>
            </w:pPr>
            <w:r w:rsidRPr="004F5DFA">
              <w:rPr>
                <w:lang w:val="en-GB"/>
              </w:rPr>
              <w:t xml:space="preserve">Enhancing the role of culture and sustainable </w:t>
            </w:r>
          </w:p>
          <w:p w:rsidR="004F5DFA" w:rsidRPr="004F5DFA" w:rsidRDefault="004F5DFA" w:rsidP="004F5DFA">
            <w:pPr>
              <w:rPr>
                <w:lang w:val="en-GB"/>
              </w:rPr>
            </w:pPr>
            <w:r w:rsidRPr="004F5DFA">
              <w:rPr>
                <w:lang w:val="en-GB"/>
              </w:rPr>
              <w:t xml:space="preserve">tourism in the cross-border area in economic </w:t>
            </w:r>
          </w:p>
          <w:p w:rsidR="004F5DFA" w:rsidRPr="004F5DFA" w:rsidRDefault="004F5DFA" w:rsidP="004F5DFA">
            <w:pPr>
              <w:rPr>
                <w:lang w:val="en-GB"/>
              </w:rPr>
            </w:pPr>
            <w:r w:rsidRPr="004F5DFA">
              <w:rPr>
                <w:lang w:val="en-GB"/>
              </w:rPr>
              <w:t xml:space="preserve">development, social inclusion and social innovation </w:t>
            </w:r>
          </w:p>
          <w:p w:rsidR="00BC1243" w:rsidRPr="0034385D" w:rsidRDefault="004F5DFA" w:rsidP="004F5DFA">
            <w:pPr>
              <w:rPr>
                <w:lang w:val="en-GB"/>
              </w:rPr>
            </w:pPr>
            <w:r w:rsidRPr="004F5DFA">
              <w:rPr>
                <w:lang w:val="it-IT"/>
              </w:rPr>
              <w:t>(RSO4.6)</w:t>
            </w:r>
          </w:p>
        </w:tc>
      </w:tr>
      <w:tr w:rsidR="00BC1243" w:rsidRPr="00E67E8F" w:rsidTr="00BC1243">
        <w:tc>
          <w:tcPr>
            <w:tcW w:w="5251" w:type="dxa"/>
          </w:tcPr>
          <w:p w:rsidR="00BC1243" w:rsidRPr="003F796F" w:rsidRDefault="00BC1243" w:rsidP="00BC1243">
            <w:pPr>
              <w:rPr>
                <w:rFonts w:asciiTheme="majorHAnsi" w:eastAsiaTheme="majorEastAsia" w:hAnsiTheme="majorHAnsi" w:cstheme="majorBidi"/>
                <w:b/>
                <w:bCs/>
                <w:color w:val="4F81BD" w:themeColor="accent1"/>
                <w:sz w:val="26"/>
                <w:szCs w:val="26"/>
                <w:lang w:val="en-GB"/>
              </w:rPr>
            </w:pPr>
            <w:proofErr w:type="spellStart"/>
            <w:r w:rsidRPr="003F796F">
              <w:rPr>
                <w:rFonts w:asciiTheme="majorHAnsi" w:eastAsiaTheme="majorEastAsia" w:hAnsiTheme="majorHAnsi" w:cstheme="majorBidi"/>
                <w:b/>
                <w:bCs/>
                <w:color w:val="4F81BD" w:themeColor="accent1"/>
                <w:sz w:val="26"/>
                <w:szCs w:val="26"/>
                <w:lang w:val="en-GB"/>
              </w:rPr>
              <w:t>Azione</w:t>
            </w:r>
            <w:proofErr w:type="spellEnd"/>
            <w:r w:rsidRPr="003F796F">
              <w:rPr>
                <w:rFonts w:asciiTheme="majorHAnsi" w:eastAsiaTheme="majorEastAsia" w:hAnsiTheme="majorHAnsi" w:cstheme="majorBidi"/>
                <w:b/>
                <w:bCs/>
                <w:color w:val="4F81BD" w:themeColor="accent1"/>
                <w:sz w:val="26"/>
                <w:szCs w:val="26"/>
                <w:lang w:val="en-GB"/>
              </w:rPr>
              <w:t xml:space="preserve"> </w:t>
            </w:r>
            <w:proofErr w:type="spellStart"/>
            <w:r w:rsidRPr="003F796F">
              <w:rPr>
                <w:rFonts w:asciiTheme="majorHAnsi" w:eastAsiaTheme="majorEastAsia" w:hAnsiTheme="majorHAnsi" w:cstheme="majorBidi"/>
                <w:b/>
                <w:bCs/>
                <w:color w:val="4F81BD" w:themeColor="accent1"/>
                <w:sz w:val="26"/>
                <w:szCs w:val="26"/>
                <w:lang w:val="en-GB"/>
              </w:rPr>
              <w:t>ammissibile</w:t>
            </w:r>
            <w:proofErr w:type="spellEnd"/>
            <w:r w:rsidRPr="003F796F">
              <w:rPr>
                <w:rFonts w:asciiTheme="majorHAnsi" w:eastAsiaTheme="majorEastAsia" w:hAnsiTheme="majorHAnsi" w:cstheme="majorBidi"/>
                <w:b/>
                <w:bCs/>
                <w:color w:val="4F81BD" w:themeColor="accent1"/>
                <w:sz w:val="26"/>
                <w:szCs w:val="26"/>
                <w:lang w:val="en-GB"/>
              </w:rPr>
              <w:t xml:space="preserve"> / Type of action</w:t>
            </w:r>
          </w:p>
        </w:tc>
        <w:tc>
          <w:tcPr>
            <w:tcW w:w="5251" w:type="dxa"/>
          </w:tcPr>
          <w:p w:rsidR="00EF5605" w:rsidRDefault="00EF5605" w:rsidP="00EF5605">
            <w:pPr>
              <w:rPr>
                <w:lang w:val="it-IT"/>
              </w:rPr>
            </w:pPr>
            <w:r w:rsidRPr="00EF5605">
              <w:rPr>
                <w:lang w:val="it-IT"/>
              </w:rPr>
              <w:t xml:space="preserve">Rivitalizzazione e promozione dei luoghi della cultura ed altri spazi ai fini culturali e </w:t>
            </w:r>
            <w:proofErr w:type="gramStart"/>
            <w:r w:rsidRPr="00EF5605">
              <w:rPr>
                <w:lang w:val="it-IT"/>
              </w:rPr>
              <w:t>sociali  /</w:t>
            </w:r>
            <w:proofErr w:type="gramEnd"/>
            <w:r>
              <w:rPr>
                <w:lang w:val="it-IT"/>
              </w:rPr>
              <w:t xml:space="preserve"> </w:t>
            </w:r>
          </w:p>
          <w:p w:rsidR="004F5DFA" w:rsidRPr="00EF5605" w:rsidRDefault="004F5DFA" w:rsidP="00EF5605">
            <w:pPr>
              <w:rPr>
                <w:lang w:val="en-GB"/>
              </w:rPr>
            </w:pPr>
            <w:r w:rsidRPr="00EF5605">
              <w:rPr>
                <w:lang w:val="en-GB"/>
              </w:rPr>
              <w:t xml:space="preserve">Revitalization and promotion of places of culture and </w:t>
            </w:r>
          </w:p>
          <w:p w:rsidR="00BC1243" w:rsidRPr="004F5DFA" w:rsidRDefault="004F5DFA" w:rsidP="004F5DFA">
            <w:pPr>
              <w:rPr>
                <w:lang w:val="en-GB"/>
              </w:rPr>
            </w:pPr>
            <w:r w:rsidRPr="004F5DFA">
              <w:rPr>
                <w:lang w:val="en-GB"/>
              </w:rPr>
              <w:t>other spaces for cultural and social purposes</w:t>
            </w:r>
          </w:p>
        </w:tc>
      </w:tr>
      <w:tr w:rsidR="00BC1243"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Codice Progetto / Project Code</w:t>
            </w:r>
          </w:p>
        </w:tc>
        <w:tc>
          <w:tcPr>
            <w:tcW w:w="5251" w:type="dxa"/>
          </w:tcPr>
          <w:p w:rsidR="00BC1243" w:rsidRPr="00C11199" w:rsidRDefault="00E95D02" w:rsidP="00BC1243">
            <w:pPr>
              <w:rPr>
                <w:lang w:val="it-IT"/>
              </w:rPr>
            </w:pPr>
            <w:r w:rsidRPr="00E95D02">
              <w:rPr>
                <w:lang w:val="it-IT"/>
              </w:rPr>
              <w:t>C1-3.1-79</w:t>
            </w:r>
          </w:p>
        </w:tc>
      </w:tr>
      <w:tr w:rsidR="00BC1243" w:rsidRPr="00316BCE" w:rsidTr="00BC1243">
        <w:tc>
          <w:tcPr>
            <w:tcW w:w="5251" w:type="dxa"/>
          </w:tcPr>
          <w:p w:rsidR="00645038" w:rsidRPr="003F796F" w:rsidRDefault="00645038" w:rsidP="00645038">
            <w:pPr>
              <w:pStyle w:val="Titolo2"/>
              <w:spacing w:before="0"/>
              <w:outlineLvl w:val="1"/>
              <w:rPr>
                <w:lang w:val="en-GB"/>
              </w:rPr>
            </w:pPr>
            <w:r w:rsidRPr="003F796F">
              <w:rPr>
                <w:lang w:val="en-GB"/>
              </w:rPr>
              <w:lastRenderedPageBreak/>
              <w:t xml:space="preserve">Budget del </w:t>
            </w:r>
            <w:proofErr w:type="spellStart"/>
            <w:r w:rsidRPr="003F796F">
              <w:rPr>
                <w:lang w:val="en-GB"/>
              </w:rPr>
              <w:t>progetto</w:t>
            </w:r>
            <w:proofErr w:type="spellEnd"/>
            <w:r w:rsidRPr="003F796F">
              <w:rPr>
                <w:lang w:val="en-GB"/>
              </w:rPr>
              <w:t xml:space="preserve"> / Project’s Budget</w:t>
            </w:r>
          </w:p>
          <w:p w:rsidR="00E67E8F" w:rsidRDefault="002D2DB1" w:rsidP="002D2DB1">
            <w:pPr>
              <w:rPr>
                <w:lang w:val="en-GB"/>
              </w:rPr>
            </w:pPr>
            <w:proofErr w:type="spellStart"/>
            <w:r w:rsidRPr="0061796C">
              <w:rPr>
                <w:lang w:val="en-GB"/>
              </w:rPr>
              <w:t>Totale</w:t>
            </w:r>
            <w:proofErr w:type="spellEnd"/>
            <w:r w:rsidRPr="0061796C">
              <w:rPr>
                <w:lang w:val="en-GB"/>
              </w:rPr>
              <w:t xml:space="preserve">/Total: € </w:t>
            </w:r>
            <w:r w:rsidR="00E95D02" w:rsidRPr="00E95D02">
              <w:rPr>
                <w:lang w:val="en-GB"/>
              </w:rPr>
              <w:t>819.977,25</w:t>
            </w:r>
          </w:p>
          <w:p w:rsidR="002D2DB1" w:rsidRPr="002D2DB1" w:rsidRDefault="002D2DB1" w:rsidP="002D2DB1">
            <w:pPr>
              <w:rPr>
                <w:lang w:val="it-IT"/>
              </w:rPr>
            </w:pPr>
            <w:r w:rsidRPr="002D2DB1">
              <w:rPr>
                <w:lang w:val="it-IT"/>
              </w:rPr>
              <w:t>FESR/ERDF: €</w:t>
            </w:r>
            <w:r w:rsidR="0034385D" w:rsidRPr="0061796C">
              <w:rPr>
                <w:lang w:val="it-IT"/>
              </w:rPr>
              <w:t xml:space="preserve"> </w:t>
            </w:r>
            <w:r w:rsidR="00E95D02" w:rsidRPr="00E95D02">
              <w:rPr>
                <w:lang w:val="it-IT"/>
              </w:rPr>
              <w:t>607.974,92</w:t>
            </w:r>
          </w:p>
          <w:p w:rsidR="007C1182" w:rsidRDefault="002D2DB1" w:rsidP="002D2DB1">
            <w:pPr>
              <w:rPr>
                <w:lang w:val="it-IT"/>
              </w:rPr>
            </w:pPr>
            <w:r w:rsidRPr="002D2DB1">
              <w:rPr>
                <w:lang w:val="it-IT"/>
              </w:rPr>
              <w:t xml:space="preserve">Contributo Nazionale/National </w:t>
            </w:r>
            <w:proofErr w:type="spellStart"/>
            <w:r w:rsidRPr="002D2DB1">
              <w:rPr>
                <w:lang w:val="it-IT"/>
              </w:rPr>
              <w:t>Contribution</w:t>
            </w:r>
            <w:proofErr w:type="spellEnd"/>
            <w:r w:rsidRPr="002D2DB1">
              <w:rPr>
                <w:lang w:val="it-IT"/>
              </w:rPr>
              <w:t xml:space="preserve">: </w:t>
            </w:r>
          </w:p>
          <w:p w:rsidR="0034385D" w:rsidRDefault="002D2DB1" w:rsidP="002D2DB1">
            <w:pPr>
              <w:rPr>
                <w:lang w:val="it-IT"/>
              </w:rPr>
            </w:pPr>
            <w:proofErr w:type="gramStart"/>
            <w:r w:rsidRPr="002D2DB1">
              <w:rPr>
                <w:lang w:val="it-IT"/>
              </w:rPr>
              <w:t xml:space="preserve">€ </w:t>
            </w:r>
            <w:r w:rsidR="00240569" w:rsidRPr="00240569">
              <w:rPr>
                <w:lang w:val="it-IT"/>
              </w:rPr>
              <w:t xml:space="preserve"> </w:t>
            </w:r>
            <w:r w:rsidR="00E95D02" w:rsidRPr="00E95D02">
              <w:rPr>
                <w:lang w:val="it-IT"/>
              </w:rPr>
              <w:t>151.993</w:t>
            </w:r>
            <w:proofErr w:type="gramEnd"/>
            <w:r w:rsidR="00E95D02" w:rsidRPr="00E95D02">
              <w:rPr>
                <w:lang w:val="it-IT"/>
              </w:rPr>
              <w:t>,73</w:t>
            </w:r>
          </w:p>
          <w:p w:rsidR="00BC1243" w:rsidRPr="00BC1243" w:rsidRDefault="002D2DB1" w:rsidP="002D2DB1">
            <w:pPr>
              <w:rPr>
                <w:lang w:val="it-IT"/>
              </w:rPr>
            </w:pPr>
            <w:r w:rsidRPr="002D2DB1">
              <w:rPr>
                <w:lang w:val="it-IT"/>
              </w:rPr>
              <w:t>Co-finanziamento aggiuntivo/Additional co-</w:t>
            </w:r>
            <w:proofErr w:type="spellStart"/>
            <w:r w:rsidRPr="002D2DB1">
              <w:rPr>
                <w:lang w:val="it-IT"/>
              </w:rPr>
              <w:t>financing</w:t>
            </w:r>
            <w:proofErr w:type="spellEnd"/>
            <w:r w:rsidRPr="002D2DB1">
              <w:rPr>
                <w:lang w:val="it-IT"/>
              </w:rPr>
              <w:t xml:space="preserve">: </w:t>
            </w:r>
            <w:proofErr w:type="gramStart"/>
            <w:r w:rsidRPr="002D2DB1">
              <w:rPr>
                <w:lang w:val="it-IT"/>
              </w:rPr>
              <w:t xml:space="preserve">€ </w:t>
            </w:r>
            <w:r w:rsidR="00240569" w:rsidRPr="00240569">
              <w:rPr>
                <w:lang w:val="it-IT"/>
              </w:rPr>
              <w:t xml:space="preserve"> </w:t>
            </w:r>
            <w:r w:rsidR="00E95D02" w:rsidRPr="00E95D02">
              <w:rPr>
                <w:lang w:val="it-IT"/>
              </w:rPr>
              <w:t>60.008</w:t>
            </w:r>
            <w:proofErr w:type="gramEnd"/>
            <w:r w:rsidR="00E95D02" w:rsidRPr="00E95D02">
              <w:rPr>
                <w:lang w:val="it-IT"/>
              </w:rPr>
              <w:t>,60</w:t>
            </w:r>
          </w:p>
        </w:tc>
        <w:tc>
          <w:tcPr>
            <w:tcW w:w="5251" w:type="dxa"/>
          </w:tcPr>
          <w:p w:rsidR="00BC1243" w:rsidRPr="00472CC3" w:rsidRDefault="00BC1243" w:rsidP="00BC1243">
            <w:pPr>
              <w:pStyle w:val="Titolo2"/>
              <w:spacing w:before="0"/>
              <w:outlineLvl w:val="1"/>
              <w:rPr>
                <w:lang w:val="it-IT"/>
              </w:rPr>
            </w:pPr>
            <w:r w:rsidRPr="00472CC3">
              <w:rPr>
                <w:lang w:val="it-IT"/>
              </w:rPr>
              <w:t>Partner di progetto / Project Partners</w:t>
            </w:r>
          </w:p>
          <w:p w:rsidR="002D2DB1" w:rsidRPr="0026618A" w:rsidRDefault="002D2DB1" w:rsidP="00191359">
            <w:pPr>
              <w:pStyle w:val="Titolo2"/>
              <w:spacing w:before="0"/>
              <w:outlineLvl w:val="1"/>
              <w:rPr>
                <w:rFonts w:asciiTheme="minorHAnsi" w:eastAsiaTheme="minorEastAsia" w:hAnsiTheme="minorHAnsi" w:cstheme="minorBidi"/>
                <w:b w:val="0"/>
                <w:bCs w:val="0"/>
                <w:color w:val="auto"/>
                <w:sz w:val="22"/>
                <w:szCs w:val="22"/>
                <w:lang w:val="it-IT"/>
              </w:rPr>
            </w:pPr>
            <w:r>
              <w:rPr>
                <w:rFonts w:asciiTheme="minorHAnsi" w:eastAsiaTheme="minorEastAsia" w:hAnsiTheme="minorHAnsi" w:cstheme="minorBidi"/>
                <w:b w:val="0"/>
                <w:bCs w:val="0"/>
                <w:color w:val="auto"/>
                <w:sz w:val="22"/>
                <w:szCs w:val="22"/>
                <w:lang w:val="it-IT"/>
              </w:rPr>
              <w:t xml:space="preserve">LP: </w:t>
            </w:r>
            <w:r w:rsidR="00E95D02" w:rsidRPr="00E95D02">
              <w:rPr>
                <w:rFonts w:asciiTheme="minorHAnsi" w:eastAsiaTheme="minorEastAsia" w:hAnsiTheme="minorHAnsi" w:cstheme="minorBidi"/>
                <w:b w:val="0"/>
                <w:bCs w:val="0"/>
                <w:color w:val="auto"/>
                <w:sz w:val="22"/>
                <w:szCs w:val="22"/>
                <w:lang w:val="it-IT"/>
              </w:rPr>
              <w:t>Azienda Speciale Silvo Pastorale del comune di Troina</w:t>
            </w:r>
            <w:r w:rsidR="00E95D02">
              <w:rPr>
                <w:rFonts w:asciiTheme="minorHAnsi" w:eastAsiaTheme="minorEastAsia" w:hAnsiTheme="minorHAnsi" w:cstheme="minorBidi"/>
                <w:b w:val="0"/>
                <w:bCs w:val="0"/>
                <w:color w:val="auto"/>
                <w:sz w:val="22"/>
                <w:szCs w:val="22"/>
                <w:lang w:val="it-IT"/>
              </w:rPr>
              <w:t xml:space="preserve"> </w:t>
            </w:r>
            <w:r w:rsidR="00576F4D" w:rsidRPr="0026618A">
              <w:rPr>
                <w:rFonts w:asciiTheme="minorHAnsi" w:eastAsiaTheme="minorEastAsia" w:hAnsiTheme="minorHAnsi" w:cstheme="minorBidi"/>
                <w:b w:val="0"/>
                <w:bCs w:val="0"/>
                <w:color w:val="auto"/>
                <w:sz w:val="22"/>
                <w:szCs w:val="22"/>
                <w:lang w:val="it-IT"/>
              </w:rPr>
              <w:t xml:space="preserve">- </w:t>
            </w:r>
            <w:r w:rsidRPr="0026618A">
              <w:rPr>
                <w:rFonts w:asciiTheme="minorHAnsi" w:eastAsiaTheme="minorEastAsia" w:hAnsiTheme="minorHAnsi" w:cstheme="minorBidi"/>
                <w:b w:val="0"/>
                <w:bCs w:val="0"/>
                <w:color w:val="auto"/>
                <w:sz w:val="22"/>
                <w:szCs w:val="22"/>
                <w:lang w:val="it-IT"/>
              </w:rPr>
              <w:t xml:space="preserve">CUP: </w:t>
            </w:r>
            <w:r w:rsidR="00E95D02" w:rsidRPr="00E95D02">
              <w:rPr>
                <w:rFonts w:asciiTheme="minorHAnsi" w:eastAsiaTheme="minorEastAsia" w:hAnsiTheme="minorHAnsi" w:cstheme="minorBidi"/>
                <w:b w:val="0"/>
                <w:bCs w:val="0"/>
                <w:color w:val="auto"/>
                <w:sz w:val="22"/>
                <w:szCs w:val="22"/>
                <w:lang w:val="it-IT"/>
              </w:rPr>
              <w:t>C79I24000980001</w:t>
            </w:r>
          </w:p>
          <w:p w:rsidR="002D2DB1" w:rsidRPr="00184328" w:rsidRDefault="002D2DB1" w:rsidP="00191359">
            <w:pPr>
              <w:pStyle w:val="Titolo2"/>
              <w:spacing w:before="0"/>
              <w:outlineLvl w:val="1"/>
              <w:rPr>
                <w:rFonts w:asciiTheme="minorHAnsi" w:eastAsiaTheme="minorEastAsia" w:hAnsiTheme="minorHAnsi" w:cstheme="minorBidi"/>
                <w:b w:val="0"/>
                <w:bCs w:val="0"/>
                <w:color w:val="auto"/>
                <w:sz w:val="22"/>
                <w:szCs w:val="22"/>
                <w:lang w:val="it-IT"/>
              </w:rPr>
            </w:pPr>
            <w:r w:rsidRPr="00184328">
              <w:rPr>
                <w:rFonts w:asciiTheme="minorHAnsi" w:eastAsiaTheme="minorEastAsia" w:hAnsiTheme="minorHAnsi" w:cstheme="minorBidi"/>
                <w:b w:val="0"/>
                <w:bCs w:val="0"/>
                <w:color w:val="auto"/>
                <w:sz w:val="22"/>
                <w:szCs w:val="22"/>
                <w:lang w:val="it-IT"/>
              </w:rPr>
              <w:t xml:space="preserve">PP2: </w:t>
            </w:r>
            <w:r w:rsidR="00E95D02" w:rsidRPr="00E95D02">
              <w:rPr>
                <w:rFonts w:asciiTheme="minorHAnsi" w:eastAsiaTheme="minorEastAsia" w:hAnsiTheme="minorHAnsi" w:cstheme="minorBidi"/>
                <w:b w:val="0"/>
                <w:bCs w:val="0"/>
                <w:color w:val="auto"/>
                <w:sz w:val="22"/>
                <w:szCs w:val="22"/>
                <w:lang w:val="it-IT"/>
              </w:rPr>
              <w:t xml:space="preserve">Società Cooperativa Sociale I Corrieri dell’Oasi </w:t>
            </w:r>
            <w:r w:rsidR="00184328" w:rsidRPr="00184328">
              <w:rPr>
                <w:rFonts w:asciiTheme="minorHAnsi" w:eastAsiaTheme="minorEastAsia" w:hAnsiTheme="minorHAnsi" w:cstheme="minorBidi"/>
                <w:b w:val="0"/>
                <w:bCs w:val="0"/>
                <w:color w:val="auto"/>
                <w:sz w:val="22"/>
                <w:szCs w:val="22"/>
                <w:lang w:val="it-IT"/>
              </w:rPr>
              <w:t xml:space="preserve">- </w:t>
            </w:r>
            <w:r w:rsidRPr="00E177B9">
              <w:rPr>
                <w:rFonts w:asciiTheme="minorHAnsi" w:eastAsiaTheme="minorEastAsia" w:hAnsiTheme="minorHAnsi" w:cstheme="minorBidi"/>
                <w:b w:val="0"/>
                <w:bCs w:val="0"/>
                <w:color w:val="auto"/>
                <w:sz w:val="22"/>
                <w:szCs w:val="22"/>
                <w:lang w:val="it-IT"/>
              </w:rPr>
              <w:t xml:space="preserve">CUP: </w:t>
            </w:r>
            <w:r w:rsidR="00E95D02" w:rsidRPr="00E95D02">
              <w:rPr>
                <w:rFonts w:asciiTheme="minorHAnsi" w:eastAsiaTheme="minorEastAsia" w:hAnsiTheme="minorHAnsi" w:cstheme="minorBidi"/>
                <w:b w:val="0"/>
                <w:bCs w:val="0"/>
                <w:color w:val="auto"/>
                <w:sz w:val="22"/>
                <w:szCs w:val="22"/>
                <w:lang w:val="it-IT"/>
              </w:rPr>
              <w:t>G79I24001870007</w:t>
            </w:r>
          </w:p>
          <w:p w:rsidR="00E95D02" w:rsidRPr="00E95D02" w:rsidRDefault="008839D1" w:rsidP="00191359">
            <w:pPr>
              <w:rPr>
                <w:lang w:val="it-IT"/>
              </w:rPr>
            </w:pPr>
            <w:r w:rsidRPr="00E95D02">
              <w:rPr>
                <w:lang w:val="it-IT"/>
              </w:rPr>
              <w:t xml:space="preserve">PP3: </w:t>
            </w:r>
            <w:r w:rsidR="00E95D02" w:rsidRPr="00E95D02">
              <w:rPr>
                <w:lang w:val="it-IT"/>
              </w:rPr>
              <w:t xml:space="preserve">Università degli Studi di Catania </w:t>
            </w:r>
            <w:r w:rsidR="00DF5884" w:rsidRPr="00E95D02">
              <w:rPr>
                <w:lang w:val="it-IT"/>
              </w:rPr>
              <w:t>-</w:t>
            </w:r>
            <w:r w:rsidRPr="00E95D02">
              <w:rPr>
                <w:lang w:val="it-IT"/>
              </w:rPr>
              <w:t xml:space="preserve"> </w:t>
            </w:r>
            <w:r w:rsidR="00E95D02" w:rsidRPr="00E95D02">
              <w:rPr>
                <w:lang w:val="it-IT"/>
              </w:rPr>
              <w:t xml:space="preserve">Dipartimento di Scienze Biomediche e Biotecnologiche </w:t>
            </w:r>
          </w:p>
          <w:p w:rsidR="008839D1" w:rsidRDefault="00E95D02" w:rsidP="00191359">
            <w:pPr>
              <w:rPr>
                <w:lang w:val="en-GB"/>
              </w:rPr>
            </w:pPr>
            <w:r w:rsidRPr="00E95D02">
              <w:rPr>
                <w:lang w:val="en-GB"/>
              </w:rPr>
              <w:t xml:space="preserve">(BIOMETEC) </w:t>
            </w:r>
            <w:r>
              <w:rPr>
                <w:lang w:val="en-GB"/>
              </w:rPr>
              <w:t xml:space="preserve">- </w:t>
            </w:r>
            <w:r w:rsidR="008839D1" w:rsidRPr="00EF5605">
              <w:rPr>
                <w:lang w:val="en-GB"/>
              </w:rPr>
              <w:t xml:space="preserve">CUP: </w:t>
            </w:r>
            <w:r w:rsidRPr="00E95D02">
              <w:rPr>
                <w:lang w:val="en-GB"/>
              </w:rPr>
              <w:t>E69I24001060007</w:t>
            </w:r>
          </w:p>
          <w:p w:rsidR="00E95D02" w:rsidRDefault="00E95D02" w:rsidP="00191359">
            <w:pPr>
              <w:rPr>
                <w:lang w:val="en-GB"/>
              </w:rPr>
            </w:pPr>
            <w:r>
              <w:rPr>
                <w:lang w:val="en-GB"/>
              </w:rPr>
              <w:t xml:space="preserve">PP4: </w:t>
            </w:r>
            <w:r w:rsidRPr="00E95D02">
              <w:rPr>
                <w:lang w:val="en-GB"/>
              </w:rPr>
              <w:t>Yachting Malta Ltd</w:t>
            </w:r>
            <w:r>
              <w:rPr>
                <w:lang w:val="en-GB"/>
              </w:rPr>
              <w:t xml:space="preserve"> </w:t>
            </w:r>
            <w:proofErr w:type="gramStart"/>
            <w:r>
              <w:rPr>
                <w:lang w:val="en-GB"/>
              </w:rPr>
              <w:t>-  CUP</w:t>
            </w:r>
            <w:proofErr w:type="gramEnd"/>
            <w:r>
              <w:rPr>
                <w:lang w:val="en-GB"/>
              </w:rPr>
              <w:t xml:space="preserve">: </w:t>
            </w:r>
            <w:r w:rsidRPr="00E95D02">
              <w:rPr>
                <w:lang w:val="en-GB"/>
              </w:rPr>
              <w:t>G19I24001400007</w:t>
            </w:r>
          </w:p>
          <w:p w:rsidR="0026618A" w:rsidRPr="0086228F" w:rsidRDefault="00E95D02" w:rsidP="00191359">
            <w:pPr>
              <w:rPr>
                <w:lang w:val="en-GB"/>
              </w:rPr>
            </w:pPr>
            <w:r>
              <w:rPr>
                <w:lang w:val="en-GB"/>
              </w:rPr>
              <w:t xml:space="preserve">PP5:  </w:t>
            </w:r>
            <w:r w:rsidR="00B50816" w:rsidRPr="00B50816">
              <w:rPr>
                <w:lang w:val="en-GB"/>
              </w:rPr>
              <w:t xml:space="preserve">The Eden and </w:t>
            </w:r>
            <w:proofErr w:type="spellStart"/>
            <w:r w:rsidR="00B50816" w:rsidRPr="00B50816">
              <w:rPr>
                <w:lang w:val="en-GB"/>
              </w:rPr>
              <w:t>Razzett</w:t>
            </w:r>
            <w:proofErr w:type="spellEnd"/>
            <w:r w:rsidR="00B50816" w:rsidRPr="00B50816">
              <w:rPr>
                <w:lang w:val="en-GB"/>
              </w:rPr>
              <w:t xml:space="preserve"> Foundation </w:t>
            </w:r>
            <w:r w:rsidR="00B50816">
              <w:rPr>
                <w:lang w:val="en-GB"/>
              </w:rPr>
              <w:t>–</w:t>
            </w:r>
            <w:r w:rsidR="00B50816" w:rsidRPr="00B50816">
              <w:rPr>
                <w:lang w:val="en-GB"/>
              </w:rPr>
              <w:t xml:space="preserve"> Inspire</w:t>
            </w:r>
            <w:r w:rsidR="00B50816">
              <w:rPr>
                <w:lang w:val="en-GB"/>
              </w:rPr>
              <w:t xml:space="preserve"> -</w:t>
            </w:r>
            <w:r w:rsidR="00B50816" w:rsidRPr="00B50816">
              <w:rPr>
                <w:lang w:val="en-GB"/>
              </w:rPr>
              <w:t xml:space="preserve"> Disability Services</w:t>
            </w:r>
            <w:r w:rsidR="00B50816">
              <w:rPr>
                <w:lang w:val="en-GB"/>
              </w:rPr>
              <w:t xml:space="preserve"> </w:t>
            </w:r>
            <w:proofErr w:type="gramStart"/>
            <w:r w:rsidR="00B50816">
              <w:rPr>
                <w:lang w:val="en-GB"/>
              </w:rPr>
              <w:t xml:space="preserve">-  </w:t>
            </w:r>
            <w:r>
              <w:rPr>
                <w:lang w:val="en-GB"/>
              </w:rPr>
              <w:t>CUP</w:t>
            </w:r>
            <w:proofErr w:type="gramEnd"/>
            <w:r>
              <w:rPr>
                <w:lang w:val="en-GB"/>
              </w:rPr>
              <w:t xml:space="preserve">: </w:t>
            </w:r>
            <w:r w:rsidRPr="00E95D02">
              <w:rPr>
                <w:lang w:val="en-GB"/>
              </w:rPr>
              <w:t>G19I24001410007</w:t>
            </w:r>
            <w:bookmarkStart w:id="0" w:name="_GoBack"/>
            <w:bookmarkEnd w:id="0"/>
            <w:r w:rsidR="00EF5605" w:rsidRPr="0086228F">
              <w:rPr>
                <w:lang w:val="en-GB"/>
              </w:rPr>
              <w:t xml:space="preserve"> </w:t>
            </w:r>
          </w:p>
        </w:tc>
      </w:tr>
      <w:tr w:rsidR="00316BCE" w:rsidRPr="0086228F" w:rsidTr="00942348">
        <w:tc>
          <w:tcPr>
            <w:tcW w:w="5251" w:type="dxa"/>
          </w:tcPr>
          <w:p w:rsidR="00316BCE" w:rsidRPr="00BC1243" w:rsidRDefault="00316BCE" w:rsidP="00942348">
            <w:pPr>
              <w:pStyle w:val="Titolo2"/>
              <w:spacing w:before="0"/>
              <w:outlineLvl w:val="1"/>
              <w:rPr>
                <w:lang w:val="it-IT"/>
              </w:rPr>
            </w:pPr>
            <w:r w:rsidRPr="00BC1243">
              <w:rPr>
                <w:lang w:val="it-IT"/>
              </w:rPr>
              <w:t>Durata del progetto / Project Duration</w:t>
            </w:r>
          </w:p>
        </w:tc>
        <w:tc>
          <w:tcPr>
            <w:tcW w:w="5251" w:type="dxa"/>
          </w:tcPr>
          <w:p w:rsidR="00316BCE" w:rsidRDefault="00316BCE" w:rsidP="00942348">
            <w:pPr>
              <w:rPr>
                <w:lang w:val="it-IT"/>
              </w:rPr>
            </w:pPr>
            <w:r>
              <w:rPr>
                <w:lang w:val="it-IT"/>
              </w:rPr>
              <w:t>24</w:t>
            </w:r>
            <w:r w:rsidRPr="00472CC3">
              <w:rPr>
                <w:lang w:val="it-IT"/>
              </w:rPr>
              <w:t xml:space="preserve"> mesi – dallo 02.</w:t>
            </w:r>
            <w:r>
              <w:rPr>
                <w:lang w:val="it-IT"/>
              </w:rPr>
              <w:t>01</w:t>
            </w:r>
            <w:r w:rsidRPr="00472CC3">
              <w:rPr>
                <w:lang w:val="it-IT"/>
              </w:rPr>
              <w:t>.2025 allo 02.</w:t>
            </w:r>
            <w:r>
              <w:rPr>
                <w:lang w:val="it-IT"/>
              </w:rPr>
              <w:t>01</w:t>
            </w:r>
            <w:r w:rsidRPr="00472CC3">
              <w:rPr>
                <w:lang w:val="it-IT"/>
              </w:rPr>
              <w:t>.2027</w:t>
            </w:r>
            <w:r>
              <w:rPr>
                <w:lang w:val="it-IT"/>
              </w:rPr>
              <w:t xml:space="preserve"> / </w:t>
            </w:r>
          </w:p>
          <w:p w:rsidR="00316BCE" w:rsidRPr="00472CC3" w:rsidRDefault="00316BCE" w:rsidP="00942348">
            <w:pPr>
              <w:rPr>
                <w:lang w:val="it-IT"/>
              </w:rPr>
            </w:pPr>
            <w:r>
              <w:rPr>
                <w:lang w:val="it-IT"/>
              </w:rPr>
              <w:t>24</w:t>
            </w:r>
            <w:r w:rsidRPr="00472CC3">
              <w:rPr>
                <w:lang w:val="it-IT"/>
              </w:rPr>
              <w:t xml:space="preserve"> months – from 02.</w:t>
            </w:r>
            <w:r>
              <w:rPr>
                <w:lang w:val="it-IT"/>
              </w:rPr>
              <w:t>01</w:t>
            </w:r>
            <w:r w:rsidRPr="00472CC3">
              <w:rPr>
                <w:lang w:val="it-IT"/>
              </w:rPr>
              <w:t>.2025 to 02.</w:t>
            </w:r>
            <w:r>
              <w:rPr>
                <w:lang w:val="it-IT"/>
              </w:rPr>
              <w:t>01</w:t>
            </w:r>
            <w:r w:rsidRPr="00472CC3">
              <w:rPr>
                <w:lang w:val="it-IT"/>
              </w:rPr>
              <w:t>.2027</w:t>
            </w:r>
          </w:p>
        </w:tc>
      </w:tr>
      <w:tr w:rsidR="00316BCE" w:rsidRPr="00645038" w:rsidTr="00942348">
        <w:tc>
          <w:tcPr>
            <w:tcW w:w="5251" w:type="dxa"/>
          </w:tcPr>
          <w:p w:rsidR="00316BCE" w:rsidRPr="00A77F16" w:rsidRDefault="00316BCE" w:rsidP="00942348">
            <w:pPr>
              <w:pStyle w:val="Titolo2"/>
              <w:spacing w:before="0"/>
              <w:outlineLvl w:val="1"/>
              <w:rPr>
                <w:lang w:val="it-IT"/>
              </w:rPr>
            </w:pPr>
            <w:r w:rsidRPr="00D525E0">
              <w:rPr>
                <w:lang w:val="it-IT"/>
              </w:rPr>
              <w:t xml:space="preserve">Sintesi del progetto / Project </w:t>
            </w:r>
            <w:proofErr w:type="spellStart"/>
            <w:r w:rsidRPr="00D525E0">
              <w:rPr>
                <w:lang w:val="it-IT"/>
              </w:rPr>
              <w:t>Summary</w:t>
            </w:r>
            <w:proofErr w:type="spellEnd"/>
          </w:p>
          <w:p w:rsidR="00316BCE" w:rsidRPr="00220BBD" w:rsidRDefault="00316BCE" w:rsidP="00942348">
            <w:pPr>
              <w:pStyle w:val="Titolo2"/>
              <w:spacing w:before="0"/>
              <w:outlineLvl w:val="1"/>
              <w:rPr>
                <w:rFonts w:asciiTheme="minorHAnsi" w:eastAsiaTheme="minorEastAsia" w:hAnsiTheme="minorHAnsi" w:cstheme="minorBidi"/>
                <w:b w:val="0"/>
                <w:bCs w:val="0"/>
                <w:color w:val="auto"/>
                <w:sz w:val="22"/>
                <w:szCs w:val="22"/>
                <w:lang w:val="it-IT"/>
              </w:rPr>
            </w:pPr>
            <w:r w:rsidRPr="00B769EB">
              <w:rPr>
                <w:rFonts w:asciiTheme="minorHAnsi" w:eastAsiaTheme="minorEastAsia" w:hAnsiTheme="minorHAnsi" w:cstheme="minorBidi"/>
                <w:b w:val="0"/>
                <w:bCs w:val="0"/>
                <w:color w:val="auto"/>
                <w:sz w:val="22"/>
                <w:szCs w:val="22"/>
                <w:lang w:val="it-IT"/>
              </w:rPr>
              <w:t>Il progetto WAY Together – Walking And Yachting Together promuove un nuovo modello di business turistico-culturale basato su esperienze naturalistiche, in contesti boschivi e marini, con finalità socio-sanitarie. Prevede due azioni pilota in Sicilia e a Malta, rivolte a persone con disabilità mentale lieve o media, promuovendo un turismo inclusivo e responsabile. Il progetto sviluppa competenze specifiche per operatori turistici e valorizza l’inclusione come risorsa economica, in linea con la Carta dei diritti fondamentali dell’UE. Risponde a una domanda crescente, visto l’aumento globale delle disabilità legate all’invecchiamento e alle malattie croniche.</w:t>
            </w:r>
          </w:p>
        </w:tc>
        <w:tc>
          <w:tcPr>
            <w:tcW w:w="5251" w:type="dxa"/>
          </w:tcPr>
          <w:p w:rsidR="00316BCE" w:rsidRPr="00645038" w:rsidRDefault="00316BCE" w:rsidP="00942348">
            <w:pPr>
              <w:pStyle w:val="Titolo2"/>
              <w:spacing w:before="0"/>
              <w:outlineLvl w:val="1"/>
              <w:rPr>
                <w:lang w:val="en-GB"/>
              </w:rPr>
            </w:pPr>
            <w:proofErr w:type="spellStart"/>
            <w:r w:rsidRPr="00645038">
              <w:rPr>
                <w:lang w:val="en-GB"/>
              </w:rPr>
              <w:t>Sintesi</w:t>
            </w:r>
            <w:proofErr w:type="spellEnd"/>
            <w:r w:rsidRPr="00645038">
              <w:rPr>
                <w:lang w:val="en-GB"/>
              </w:rPr>
              <w:t xml:space="preserve"> del </w:t>
            </w:r>
            <w:proofErr w:type="spellStart"/>
            <w:r w:rsidRPr="00645038">
              <w:rPr>
                <w:lang w:val="en-GB"/>
              </w:rPr>
              <w:t>progetto</w:t>
            </w:r>
            <w:proofErr w:type="spellEnd"/>
            <w:r w:rsidRPr="00645038">
              <w:rPr>
                <w:lang w:val="en-GB"/>
              </w:rPr>
              <w:t xml:space="preserve"> / Project Summary</w:t>
            </w:r>
          </w:p>
          <w:p w:rsidR="00316BCE" w:rsidRPr="00D639EA" w:rsidRDefault="00316BCE" w:rsidP="00942348">
            <w:r w:rsidRPr="00B769EB">
              <w:t xml:space="preserve">WAY Together – Walking </w:t>
            </w:r>
            <w:proofErr w:type="gramStart"/>
            <w:r w:rsidRPr="00B769EB">
              <w:t>And</w:t>
            </w:r>
            <w:proofErr w:type="gramEnd"/>
            <w:r w:rsidRPr="00B769EB">
              <w:t xml:space="preserve"> Yachting Together promotes a new tourism and cultural business model based on nature-based experiences in forest and marine environments with social and healthcare objectives. It includes two pilot actions in Sicily and Malta, targeting people with mild-to-moderate mental disabilities, and supports inclusive, responsible tourism. The project develops skills for tourism professionals and values inclusion as an economic asset, in line with the EU Charter of Fundamental Rights. It addresses growing demand, as global disability rates rise due to ageing populations and chronic illness.</w:t>
            </w:r>
          </w:p>
        </w:tc>
      </w:tr>
      <w:tr w:rsidR="00316BCE" w:rsidRPr="00645038" w:rsidTr="00942348">
        <w:tc>
          <w:tcPr>
            <w:tcW w:w="5251" w:type="dxa"/>
          </w:tcPr>
          <w:p w:rsidR="00316BCE" w:rsidRDefault="00316BCE" w:rsidP="00942348">
            <w:pPr>
              <w:pStyle w:val="Titolo2"/>
              <w:spacing w:before="0"/>
              <w:outlineLvl w:val="1"/>
              <w:rPr>
                <w:lang w:val="en-GB"/>
              </w:rPr>
            </w:pPr>
            <w:r w:rsidRPr="00A77F16">
              <w:rPr>
                <w:lang w:val="en-GB"/>
              </w:rPr>
              <w:t xml:space="preserve">Output del </w:t>
            </w:r>
            <w:proofErr w:type="spellStart"/>
            <w:r w:rsidRPr="00A77F16">
              <w:rPr>
                <w:lang w:val="en-GB"/>
              </w:rPr>
              <w:t>progetto</w:t>
            </w:r>
            <w:proofErr w:type="spellEnd"/>
          </w:p>
          <w:p w:rsidR="00316BCE" w:rsidRPr="00B769EB" w:rsidRDefault="00316BCE" w:rsidP="00942348">
            <w:pPr>
              <w:pStyle w:val="Paragrafoelenco"/>
              <w:numPr>
                <w:ilvl w:val="0"/>
                <w:numId w:val="11"/>
              </w:numPr>
              <w:rPr>
                <w:lang w:val="it-IT"/>
              </w:rPr>
            </w:pPr>
            <w:r w:rsidRPr="00B769EB">
              <w:rPr>
                <w:lang w:val="it-IT"/>
              </w:rPr>
              <w:t>1 strategia di marketing basata sul profiling del segmento turistico “persone con disabilità mentale lieve/media”</w:t>
            </w:r>
          </w:p>
          <w:p w:rsidR="00316BCE" w:rsidRPr="00B769EB" w:rsidRDefault="00316BCE" w:rsidP="00942348">
            <w:pPr>
              <w:pStyle w:val="Paragrafoelenco"/>
              <w:numPr>
                <w:ilvl w:val="0"/>
                <w:numId w:val="11"/>
              </w:numPr>
              <w:rPr>
                <w:lang w:val="it-IT"/>
              </w:rPr>
            </w:pPr>
            <w:r w:rsidRPr="00B769EB">
              <w:rPr>
                <w:lang w:val="it-IT"/>
              </w:rPr>
              <w:t>3 protocolli “WAY Together” per l’inclusione e la fruibilità universale nei percorsi turistici</w:t>
            </w:r>
          </w:p>
          <w:p w:rsidR="00316BCE" w:rsidRPr="00B769EB" w:rsidRDefault="00316BCE" w:rsidP="00942348">
            <w:pPr>
              <w:pStyle w:val="Paragrafoelenco"/>
              <w:numPr>
                <w:ilvl w:val="0"/>
                <w:numId w:val="11"/>
              </w:numPr>
              <w:rPr>
                <w:lang w:val="it-IT"/>
              </w:rPr>
            </w:pPr>
            <w:r w:rsidRPr="00B769EB">
              <w:rPr>
                <w:lang w:val="it-IT"/>
              </w:rPr>
              <w:t xml:space="preserve">40 + 20 beneficiari coinvolti (persone con disabilità e </w:t>
            </w:r>
            <w:proofErr w:type="spellStart"/>
            <w:r w:rsidRPr="00B769EB">
              <w:rPr>
                <w:lang w:val="it-IT"/>
              </w:rPr>
              <w:t>caregiver</w:t>
            </w:r>
            <w:proofErr w:type="spellEnd"/>
            <w:r w:rsidRPr="00B769EB">
              <w:rPr>
                <w:lang w:val="it-IT"/>
              </w:rPr>
              <w:t>) in percorsi accessibili</w:t>
            </w:r>
          </w:p>
          <w:p w:rsidR="00316BCE" w:rsidRPr="00B769EB" w:rsidRDefault="00316BCE" w:rsidP="00942348">
            <w:pPr>
              <w:pStyle w:val="Paragrafoelenco"/>
              <w:numPr>
                <w:ilvl w:val="0"/>
                <w:numId w:val="11"/>
              </w:numPr>
              <w:rPr>
                <w:lang w:val="it-IT"/>
              </w:rPr>
            </w:pPr>
            <w:r w:rsidRPr="00B769EB">
              <w:rPr>
                <w:lang w:val="it-IT"/>
              </w:rPr>
              <w:t>1 azione pilota “WAY Together” testata in ambiente boschivo (in Sicilia)</w:t>
            </w:r>
            <w:r>
              <w:rPr>
                <w:lang w:val="it-IT"/>
              </w:rPr>
              <w:t xml:space="preserve"> e </w:t>
            </w:r>
            <w:r w:rsidRPr="00B769EB">
              <w:rPr>
                <w:lang w:val="it-IT"/>
              </w:rPr>
              <w:t>1 testata in ambiente marino (a Malta)</w:t>
            </w:r>
          </w:p>
          <w:p w:rsidR="00316BCE" w:rsidRPr="00B769EB" w:rsidRDefault="00316BCE" w:rsidP="00942348">
            <w:pPr>
              <w:pStyle w:val="Paragrafoelenco"/>
              <w:numPr>
                <w:ilvl w:val="0"/>
                <w:numId w:val="11"/>
              </w:numPr>
              <w:rPr>
                <w:lang w:val="it-IT"/>
              </w:rPr>
            </w:pPr>
            <w:r w:rsidRPr="00B769EB">
              <w:rPr>
                <w:lang w:val="it-IT"/>
              </w:rPr>
              <w:t>1 azione pilota transfrontaliera integrata tra i due territori</w:t>
            </w:r>
          </w:p>
          <w:p w:rsidR="00316BCE" w:rsidRPr="003013B8" w:rsidRDefault="00316BCE" w:rsidP="00942348">
            <w:pPr>
              <w:pStyle w:val="Paragrafoelenco"/>
              <w:numPr>
                <w:ilvl w:val="0"/>
                <w:numId w:val="11"/>
              </w:numPr>
              <w:rPr>
                <w:lang w:val="it-IT"/>
              </w:rPr>
            </w:pPr>
            <w:r w:rsidRPr="00B769EB">
              <w:rPr>
                <w:lang w:val="it-IT"/>
              </w:rPr>
              <w:t>8 organizzazioni coinvolte nella cooperazione oltre la durata del progetto</w:t>
            </w:r>
          </w:p>
        </w:tc>
        <w:tc>
          <w:tcPr>
            <w:tcW w:w="5251" w:type="dxa"/>
          </w:tcPr>
          <w:p w:rsidR="00316BCE" w:rsidRDefault="00316BCE" w:rsidP="00942348">
            <w:pPr>
              <w:pStyle w:val="Titolo2"/>
              <w:spacing w:before="0"/>
              <w:outlineLvl w:val="1"/>
              <w:rPr>
                <w:lang w:val="en-GB"/>
              </w:rPr>
            </w:pPr>
            <w:r w:rsidRPr="00A77F16">
              <w:rPr>
                <w:lang w:val="en-GB"/>
              </w:rPr>
              <w:t>Project</w:t>
            </w:r>
            <w:r>
              <w:rPr>
                <w:lang w:val="en-GB"/>
              </w:rPr>
              <w:t>’s</w:t>
            </w:r>
            <w:r w:rsidRPr="00A77F16">
              <w:rPr>
                <w:lang w:val="en-GB"/>
              </w:rPr>
              <w:t xml:space="preserve"> Outputs</w:t>
            </w:r>
          </w:p>
          <w:p w:rsidR="00316BCE" w:rsidRPr="00B769EB" w:rsidRDefault="00316BCE" w:rsidP="00942348">
            <w:pPr>
              <w:pStyle w:val="Paragrafoelenco"/>
              <w:numPr>
                <w:ilvl w:val="0"/>
                <w:numId w:val="11"/>
              </w:numPr>
              <w:rPr>
                <w:lang w:val="en-GB"/>
              </w:rPr>
            </w:pPr>
            <w:r w:rsidRPr="00B769EB">
              <w:rPr>
                <w:lang w:val="en-GB"/>
              </w:rPr>
              <w:t>1 marketing strategy based on profiling the tourist segment “people with mild-to-moderate mental disabilities”</w:t>
            </w:r>
          </w:p>
          <w:p w:rsidR="00316BCE" w:rsidRPr="00B769EB" w:rsidRDefault="00316BCE" w:rsidP="00942348">
            <w:pPr>
              <w:pStyle w:val="Paragrafoelenco"/>
              <w:numPr>
                <w:ilvl w:val="0"/>
                <w:numId w:val="11"/>
              </w:numPr>
              <w:rPr>
                <w:lang w:val="en-GB"/>
              </w:rPr>
            </w:pPr>
            <w:r w:rsidRPr="00B769EB">
              <w:rPr>
                <w:lang w:val="en-GB"/>
              </w:rPr>
              <w:t>3 “WAY Together” protocols for inclusion and universal accessibility in tourist paths</w:t>
            </w:r>
          </w:p>
          <w:p w:rsidR="00316BCE" w:rsidRPr="00B769EB" w:rsidRDefault="00316BCE" w:rsidP="00942348">
            <w:pPr>
              <w:pStyle w:val="Paragrafoelenco"/>
              <w:numPr>
                <w:ilvl w:val="0"/>
                <w:numId w:val="11"/>
              </w:numPr>
              <w:rPr>
                <w:lang w:val="en-GB"/>
              </w:rPr>
            </w:pPr>
            <w:r w:rsidRPr="00B769EB">
              <w:rPr>
                <w:lang w:val="en-GB"/>
              </w:rPr>
              <w:t>40 + 20 beneficiaries (people with disabilities and caregivers) involved in accessible activities</w:t>
            </w:r>
          </w:p>
          <w:p w:rsidR="00316BCE" w:rsidRPr="00B769EB" w:rsidRDefault="00316BCE" w:rsidP="00942348">
            <w:pPr>
              <w:pStyle w:val="Paragrafoelenco"/>
              <w:numPr>
                <w:ilvl w:val="0"/>
                <w:numId w:val="11"/>
              </w:numPr>
              <w:rPr>
                <w:lang w:val="en-GB"/>
              </w:rPr>
            </w:pPr>
            <w:r w:rsidRPr="00B769EB">
              <w:rPr>
                <w:lang w:val="en-GB"/>
              </w:rPr>
              <w:t>1 pilot action “WAY Together” tested in forest environment (in Sicily)</w:t>
            </w:r>
            <w:r>
              <w:rPr>
                <w:lang w:val="en-GB"/>
              </w:rPr>
              <w:t xml:space="preserve"> and </w:t>
            </w:r>
            <w:r w:rsidRPr="00B769EB">
              <w:rPr>
                <w:lang w:val="en-GB"/>
              </w:rPr>
              <w:t>1 tested in marine environment (in Malta)</w:t>
            </w:r>
          </w:p>
          <w:p w:rsidR="00316BCE" w:rsidRPr="00B769EB" w:rsidRDefault="00316BCE" w:rsidP="00942348">
            <w:pPr>
              <w:pStyle w:val="Paragrafoelenco"/>
              <w:numPr>
                <w:ilvl w:val="0"/>
                <w:numId w:val="11"/>
              </w:numPr>
              <w:rPr>
                <w:lang w:val="en-GB"/>
              </w:rPr>
            </w:pPr>
            <w:r w:rsidRPr="00B769EB">
              <w:rPr>
                <w:lang w:val="en-GB"/>
              </w:rPr>
              <w:t>1 cross-border integrated pilot action between the two areas</w:t>
            </w:r>
          </w:p>
          <w:p w:rsidR="00316BCE" w:rsidRPr="003013B8" w:rsidRDefault="00316BCE" w:rsidP="00942348">
            <w:pPr>
              <w:pStyle w:val="Paragrafoelenco"/>
              <w:numPr>
                <w:ilvl w:val="0"/>
                <w:numId w:val="11"/>
              </w:numPr>
              <w:rPr>
                <w:lang w:val="en-GB"/>
              </w:rPr>
            </w:pPr>
            <w:r w:rsidRPr="00B769EB">
              <w:rPr>
                <w:lang w:val="en-GB"/>
              </w:rPr>
              <w:t>8 organisations cooperating beyond the project duration</w:t>
            </w:r>
          </w:p>
        </w:tc>
      </w:tr>
    </w:tbl>
    <w:p w:rsidR="00645038" w:rsidRPr="00316BCE" w:rsidRDefault="00645038" w:rsidP="00645038">
      <w:pPr>
        <w:pStyle w:val="Titolo2"/>
        <w:rPr>
          <w:lang w:val="en-GB"/>
        </w:rPr>
        <w:sectPr w:rsidR="00645038" w:rsidRPr="00316BCE" w:rsidSect="00316BCE">
          <w:headerReference w:type="default" r:id="rId9"/>
          <w:pgSz w:w="12240" w:h="15840"/>
          <w:pgMar w:top="2268" w:right="864" w:bottom="567" w:left="864" w:header="720" w:footer="720" w:gutter="0"/>
          <w:cols w:space="720"/>
          <w:docGrid w:linePitch="360"/>
        </w:sectPr>
      </w:pPr>
    </w:p>
    <w:tbl>
      <w:tblPr>
        <w:tblStyle w:val="Grigliatabella"/>
        <w:tblW w:w="0" w:type="auto"/>
        <w:tblLook w:val="04A0" w:firstRow="1" w:lastRow="0" w:firstColumn="1" w:lastColumn="0" w:noHBand="0" w:noVBand="1"/>
      </w:tblPr>
      <w:tblGrid>
        <w:gridCol w:w="5251"/>
        <w:gridCol w:w="5251"/>
      </w:tblGrid>
      <w:tr w:rsidR="00645038" w:rsidRPr="00645038" w:rsidTr="00BC1243">
        <w:tc>
          <w:tcPr>
            <w:tcW w:w="5251" w:type="dxa"/>
          </w:tcPr>
          <w:p w:rsidR="00645038" w:rsidRPr="002864D8" w:rsidRDefault="00645038" w:rsidP="00220BBD">
            <w:pPr>
              <w:pStyle w:val="Titolo2"/>
              <w:spacing w:before="0"/>
              <w:outlineLvl w:val="1"/>
              <w:rPr>
                <w:lang w:val="it-IT"/>
              </w:rPr>
            </w:pPr>
            <w:r w:rsidRPr="002864D8">
              <w:rPr>
                <w:lang w:val="it-IT"/>
              </w:rPr>
              <w:lastRenderedPageBreak/>
              <w:t xml:space="preserve">Risultati attesi </w:t>
            </w:r>
          </w:p>
          <w:p w:rsidR="00B769EB" w:rsidRPr="00B769EB" w:rsidRDefault="00B769EB" w:rsidP="00B769EB">
            <w:pPr>
              <w:pStyle w:val="Paragrafoelenco"/>
              <w:numPr>
                <w:ilvl w:val="0"/>
                <w:numId w:val="12"/>
              </w:numPr>
              <w:rPr>
                <w:lang w:val="it-IT"/>
              </w:rPr>
            </w:pPr>
            <w:r w:rsidRPr="00B769EB">
              <w:rPr>
                <w:lang w:val="it-IT"/>
              </w:rPr>
              <w:t>Sviluppo di un nuovo modello turistico inclusivo rivolto a persone con disabilità mentale lieve/media</w:t>
            </w:r>
          </w:p>
          <w:p w:rsidR="00B769EB" w:rsidRPr="00B769EB" w:rsidRDefault="00B769EB" w:rsidP="00B769EB">
            <w:pPr>
              <w:pStyle w:val="Paragrafoelenco"/>
              <w:numPr>
                <w:ilvl w:val="0"/>
                <w:numId w:val="12"/>
              </w:numPr>
              <w:rPr>
                <w:lang w:val="it-IT"/>
              </w:rPr>
            </w:pPr>
            <w:r w:rsidRPr="00B769EB">
              <w:rPr>
                <w:lang w:val="it-IT"/>
              </w:rPr>
              <w:t>Realizzazione di due azioni pilota (una in ambiente boschivo in Sicilia, una in ambiente marino a Malta)</w:t>
            </w:r>
          </w:p>
          <w:p w:rsidR="00B769EB" w:rsidRPr="00B769EB" w:rsidRDefault="00B769EB" w:rsidP="00B769EB">
            <w:pPr>
              <w:pStyle w:val="Paragrafoelenco"/>
              <w:numPr>
                <w:ilvl w:val="0"/>
                <w:numId w:val="12"/>
              </w:numPr>
              <w:rPr>
                <w:lang w:val="it-IT"/>
              </w:rPr>
            </w:pPr>
            <w:r w:rsidRPr="00B769EB">
              <w:rPr>
                <w:lang w:val="it-IT"/>
              </w:rPr>
              <w:t>Creazione di 3 protocolli WAY Together per la fruibilità universale dei percorsi</w:t>
            </w:r>
          </w:p>
          <w:p w:rsidR="00B769EB" w:rsidRPr="00B769EB" w:rsidRDefault="00B769EB" w:rsidP="00B769EB">
            <w:pPr>
              <w:pStyle w:val="Paragrafoelenco"/>
              <w:numPr>
                <w:ilvl w:val="0"/>
                <w:numId w:val="12"/>
              </w:numPr>
              <w:rPr>
                <w:lang w:val="it-IT"/>
              </w:rPr>
            </w:pPr>
            <w:r w:rsidRPr="00B769EB">
              <w:rPr>
                <w:lang w:val="it-IT"/>
              </w:rPr>
              <w:t xml:space="preserve">Coinvolgimento diretto di almeno 60 beneficiari (40 persone con disabilità + 20 </w:t>
            </w:r>
            <w:proofErr w:type="spellStart"/>
            <w:r w:rsidRPr="00B769EB">
              <w:rPr>
                <w:lang w:val="it-IT"/>
              </w:rPr>
              <w:t>caregiver</w:t>
            </w:r>
            <w:proofErr w:type="spellEnd"/>
            <w:r w:rsidRPr="00B769EB">
              <w:rPr>
                <w:lang w:val="it-IT"/>
              </w:rPr>
              <w:t>)</w:t>
            </w:r>
          </w:p>
          <w:p w:rsidR="00B769EB" w:rsidRPr="00B769EB" w:rsidRDefault="00B769EB" w:rsidP="00B769EB">
            <w:pPr>
              <w:pStyle w:val="Paragrafoelenco"/>
              <w:numPr>
                <w:ilvl w:val="0"/>
                <w:numId w:val="12"/>
              </w:numPr>
              <w:rPr>
                <w:lang w:val="it-IT"/>
              </w:rPr>
            </w:pPr>
            <w:r w:rsidRPr="00B769EB">
              <w:rPr>
                <w:lang w:val="it-IT"/>
              </w:rPr>
              <w:t>Adozione di una strategia di marketing orientata a un segmento turistico specifico</w:t>
            </w:r>
          </w:p>
          <w:p w:rsidR="00B769EB" w:rsidRPr="00B769EB" w:rsidRDefault="00B769EB" w:rsidP="00B769EB">
            <w:pPr>
              <w:pStyle w:val="Paragrafoelenco"/>
              <w:numPr>
                <w:ilvl w:val="0"/>
                <w:numId w:val="12"/>
              </w:numPr>
              <w:rPr>
                <w:lang w:val="it-IT"/>
              </w:rPr>
            </w:pPr>
            <w:r w:rsidRPr="00B769EB">
              <w:rPr>
                <w:lang w:val="it-IT"/>
              </w:rPr>
              <w:t>Promozione della cooperazione transfrontaliera tra organizzazioni pubbliche, private e del terzo settore</w:t>
            </w:r>
          </w:p>
          <w:p w:rsidR="00B769EB" w:rsidRPr="00B769EB" w:rsidRDefault="00B769EB" w:rsidP="00B769EB">
            <w:pPr>
              <w:pStyle w:val="Paragrafoelenco"/>
              <w:numPr>
                <w:ilvl w:val="0"/>
                <w:numId w:val="12"/>
              </w:numPr>
              <w:rPr>
                <w:lang w:val="it-IT"/>
              </w:rPr>
            </w:pPr>
            <w:r w:rsidRPr="00B769EB">
              <w:rPr>
                <w:lang w:val="it-IT"/>
              </w:rPr>
              <w:t>Rafforzamento della consapevolezza del valore economico e sociale dell’inclusione nel turismo</w:t>
            </w:r>
          </w:p>
          <w:p w:rsidR="00B769EB" w:rsidRPr="00B769EB" w:rsidRDefault="00B769EB" w:rsidP="00B769EB">
            <w:pPr>
              <w:pStyle w:val="Paragrafoelenco"/>
              <w:numPr>
                <w:ilvl w:val="0"/>
                <w:numId w:val="12"/>
              </w:numPr>
              <w:rPr>
                <w:lang w:val="it-IT"/>
              </w:rPr>
            </w:pPr>
            <w:r w:rsidRPr="00B769EB">
              <w:rPr>
                <w:lang w:val="it-IT"/>
              </w:rPr>
              <w:t>Formazione degli operatori turistici per migliorare competenze e accoglienza inclusiva</w:t>
            </w:r>
          </w:p>
          <w:p w:rsidR="00B769EB" w:rsidRPr="00B769EB" w:rsidRDefault="00B769EB" w:rsidP="00B769EB">
            <w:pPr>
              <w:pStyle w:val="Paragrafoelenco"/>
              <w:numPr>
                <w:ilvl w:val="0"/>
                <w:numId w:val="12"/>
              </w:numPr>
              <w:rPr>
                <w:lang w:val="it-IT"/>
              </w:rPr>
            </w:pPr>
            <w:r w:rsidRPr="00B769EB">
              <w:rPr>
                <w:lang w:val="it-IT"/>
              </w:rPr>
              <w:t>Applicazione pratica della Carta dei diritti fondamentali dell’UE sul diritto alla non discriminazione e all’accesso alla cultura e alla natura</w:t>
            </w:r>
          </w:p>
          <w:p w:rsidR="00B769EB" w:rsidRPr="00B769EB" w:rsidRDefault="00B769EB" w:rsidP="00B769EB">
            <w:pPr>
              <w:pStyle w:val="Paragrafoelenco"/>
              <w:numPr>
                <w:ilvl w:val="0"/>
                <w:numId w:val="12"/>
              </w:numPr>
              <w:rPr>
                <w:lang w:val="it-IT"/>
              </w:rPr>
            </w:pPr>
            <w:r w:rsidRPr="00B769EB">
              <w:rPr>
                <w:lang w:val="it-IT"/>
              </w:rPr>
              <w:t>Creazione di un modello replicabile in altri contesti locali o internazionali</w:t>
            </w:r>
          </w:p>
          <w:p w:rsidR="00645038" w:rsidRPr="00011838" w:rsidRDefault="00645038" w:rsidP="00B769EB">
            <w:pPr>
              <w:pStyle w:val="Paragrafoelenco"/>
              <w:rPr>
                <w:lang w:val="it-IT"/>
              </w:rPr>
            </w:pPr>
          </w:p>
        </w:tc>
        <w:tc>
          <w:tcPr>
            <w:tcW w:w="5251" w:type="dxa"/>
          </w:tcPr>
          <w:p w:rsidR="00645038" w:rsidRPr="00645038" w:rsidRDefault="00645038" w:rsidP="00220BBD">
            <w:pPr>
              <w:pStyle w:val="Titolo2"/>
              <w:spacing w:before="0"/>
              <w:outlineLvl w:val="1"/>
              <w:rPr>
                <w:lang w:val="en-GB"/>
              </w:rPr>
            </w:pPr>
            <w:r w:rsidRPr="00645038">
              <w:rPr>
                <w:lang w:val="en-GB"/>
              </w:rPr>
              <w:t>Project’s results</w:t>
            </w:r>
          </w:p>
          <w:p w:rsidR="00B769EB" w:rsidRPr="00B769EB" w:rsidRDefault="00B769EB" w:rsidP="00B769EB">
            <w:pPr>
              <w:pStyle w:val="Paragrafoelenco"/>
              <w:numPr>
                <w:ilvl w:val="0"/>
                <w:numId w:val="12"/>
              </w:numPr>
              <w:rPr>
                <w:lang w:val="en-GB"/>
              </w:rPr>
            </w:pPr>
            <w:r w:rsidRPr="00B769EB">
              <w:rPr>
                <w:lang w:val="en-GB"/>
              </w:rPr>
              <w:t>Development of a new inclusive tourism model for people with mild-to-moderate mental disabilities</w:t>
            </w:r>
          </w:p>
          <w:p w:rsidR="00B769EB" w:rsidRPr="00B769EB" w:rsidRDefault="00B769EB" w:rsidP="00B769EB">
            <w:pPr>
              <w:pStyle w:val="Paragrafoelenco"/>
              <w:numPr>
                <w:ilvl w:val="0"/>
                <w:numId w:val="12"/>
              </w:numPr>
              <w:rPr>
                <w:lang w:val="en-GB"/>
              </w:rPr>
            </w:pPr>
            <w:r w:rsidRPr="00B769EB">
              <w:rPr>
                <w:lang w:val="en-GB"/>
              </w:rPr>
              <w:t>Implementation of two pilot actions (one in a forest environment in Sicily, one in a marine environment in Malta)</w:t>
            </w:r>
          </w:p>
          <w:p w:rsidR="00B769EB" w:rsidRPr="00B769EB" w:rsidRDefault="00B769EB" w:rsidP="00B769EB">
            <w:pPr>
              <w:pStyle w:val="Paragrafoelenco"/>
              <w:numPr>
                <w:ilvl w:val="0"/>
                <w:numId w:val="12"/>
              </w:numPr>
              <w:rPr>
                <w:lang w:val="en-GB"/>
              </w:rPr>
            </w:pPr>
            <w:r w:rsidRPr="00B769EB">
              <w:rPr>
                <w:lang w:val="en-GB"/>
              </w:rPr>
              <w:t>Creation of 3 WAY Together protocols for universal accessibility of tourist routes</w:t>
            </w:r>
          </w:p>
          <w:p w:rsidR="00B769EB" w:rsidRPr="00B769EB" w:rsidRDefault="00B769EB" w:rsidP="00B769EB">
            <w:pPr>
              <w:pStyle w:val="Paragrafoelenco"/>
              <w:numPr>
                <w:ilvl w:val="0"/>
                <w:numId w:val="12"/>
              </w:numPr>
              <w:rPr>
                <w:lang w:val="en-GB"/>
              </w:rPr>
            </w:pPr>
            <w:r w:rsidRPr="00B769EB">
              <w:rPr>
                <w:lang w:val="en-GB"/>
              </w:rPr>
              <w:t>Direct involvement of at least 60 beneficiaries (40 people with disabilities + 20 caregivers)</w:t>
            </w:r>
          </w:p>
          <w:p w:rsidR="00B769EB" w:rsidRPr="00B769EB" w:rsidRDefault="00B769EB" w:rsidP="00B769EB">
            <w:pPr>
              <w:pStyle w:val="Paragrafoelenco"/>
              <w:numPr>
                <w:ilvl w:val="0"/>
                <w:numId w:val="12"/>
              </w:numPr>
              <w:rPr>
                <w:lang w:val="en-GB"/>
              </w:rPr>
            </w:pPr>
            <w:r w:rsidRPr="00B769EB">
              <w:rPr>
                <w:lang w:val="en-GB"/>
              </w:rPr>
              <w:t>Adoption of a marketing strategy targeting a specific tourist segment</w:t>
            </w:r>
          </w:p>
          <w:p w:rsidR="00B769EB" w:rsidRPr="00B769EB" w:rsidRDefault="00B769EB" w:rsidP="00B769EB">
            <w:pPr>
              <w:pStyle w:val="Paragrafoelenco"/>
              <w:numPr>
                <w:ilvl w:val="0"/>
                <w:numId w:val="12"/>
              </w:numPr>
              <w:rPr>
                <w:lang w:val="en-GB"/>
              </w:rPr>
            </w:pPr>
            <w:r w:rsidRPr="00B769EB">
              <w:rPr>
                <w:lang w:val="en-GB"/>
              </w:rPr>
              <w:t>Promotion of cross-border cooperation among public, private, and third-sector organisations</w:t>
            </w:r>
          </w:p>
          <w:p w:rsidR="00B769EB" w:rsidRPr="00B769EB" w:rsidRDefault="00B769EB" w:rsidP="00B769EB">
            <w:pPr>
              <w:pStyle w:val="Paragrafoelenco"/>
              <w:numPr>
                <w:ilvl w:val="0"/>
                <w:numId w:val="12"/>
              </w:numPr>
              <w:rPr>
                <w:lang w:val="en-GB"/>
              </w:rPr>
            </w:pPr>
            <w:r w:rsidRPr="00B769EB">
              <w:rPr>
                <w:lang w:val="en-GB"/>
              </w:rPr>
              <w:t>Increased awareness of the social and economic value of inclusion in tourism</w:t>
            </w:r>
          </w:p>
          <w:p w:rsidR="00B769EB" w:rsidRPr="00B769EB" w:rsidRDefault="00B769EB" w:rsidP="00B769EB">
            <w:pPr>
              <w:pStyle w:val="Paragrafoelenco"/>
              <w:numPr>
                <w:ilvl w:val="0"/>
                <w:numId w:val="12"/>
              </w:numPr>
              <w:rPr>
                <w:lang w:val="en-GB"/>
              </w:rPr>
            </w:pPr>
            <w:r w:rsidRPr="00B769EB">
              <w:rPr>
                <w:lang w:val="en-GB"/>
              </w:rPr>
              <w:t>Training of tourism operators to improve inclusive skills and services</w:t>
            </w:r>
          </w:p>
          <w:p w:rsidR="00B769EB" w:rsidRPr="00B769EB" w:rsidRDefault="00B769EB" w:rsidP="00B769EB">
            <w:pPr>
              <w:pStyle w:val="Paragrafoelenco"/>
              <w:numPr>
                <w:ilvl w:val="0"/>
                <w:numId w:val="12"/>
              </w:numPr>
              <w:rPr>
                <w:lang w:val="en-GB"/>
              </w:rPr>
            </w:pPr>
            <w:r w:rsidRPr="00B769EB">
              <w:rPr>
                <w:lang w:val="en-GB"/>
              </w:rPr>
              <w:t>Practical implementation of the EU Charter of Fundamental Rights on non-discrimination and access to culture and nature</w:t>
            </w:r>
          </w:p>
          <w:p w:rsidR="00645038" w:rsidRPr="00011838" w:rsidRDefault="00B769EB" w:rsidP="00B769EB">
            <w:pPr>
              <w:numPr>
                <w:ilvl w:val="0"/>
                <w:numId w:val="12"/>
              </w:numPr>
              <w:rPr>
                <w:lang w:val="en-GB"/>
              </w:rPr>
            </w:pPr>
            <w:r w:rsidRPr="00B769EB">
              <w:rPr>
                <w:lang w:val="en-GB"/>
              </w:rPr>
              <w:t>Creation of a replicable model for other local or international contexts</w:t>
            </w:r>
          </w:p>
        </w:tc>
      </w:tr>
    </w:tbl>
    <w:p w:rsidR="00BC1243" w:rsidRPr="00BC1243" w:rsidRDefault="00BC1243" w:rsidP="00BC1243">
      <w:pPr>
        <w:pStyle w:val="Titolo2"/>
        <w:spacing w:before="0"/>
        <w:rPr>
          <w:rFonts w:asciiTheme="minorHAnsi" w:eastAsiaTheme="minorEastAsia" w:hAnsiTheme="minorHAnsi" w:cstheme="minorBidi"/>
          <w:b w:val="0"/>
          <w:bCs w:val="0"/>
          <w:color w:val="auto"/>
          <w:sz w:val="22"/>
          <w:szCs w:val="22"/>
        </w:rPr>
      </w:pPr>
    </w:p>
    <w:tbl>
      <w:tblPr>
        <w:tblStyle w:val="Grigliatabella"/>
        <w:tblW w:w="0" w:type="auto"/>
        <w:tblLook w:val="04A0" w:firstRow="1" w:lastRow="0" w:firstColumn="1" w:lastColumn="0" w:noHBand="0" w:noVBand="1"/>
      </w:tblPr>
      <w:tblGrid>
        <w:gridCol w:w="5251"/>
      </w:tblGrid>
      <w:tr w:rsidR="00B769EB" w:rsidRPr="0086228F" w:rsidTr="00DF2510">
        <w:tc>
          <w:tcPr>
            <w:tcW w:w="5251" w:type="dxa"/>
          </w:tcPr>
          <w:p w:rsidR="00B769EB" w:rsidRPr="002864D8" w:rsidRDefault="00B769EB" w:rsidP="00220BBD">
            <w:pPr>
              <w:pStyle w:val="Titolo2"/>
              <w:spacing w:before="0"/>
              <w:outlineLvl w:val="1"/>
              <w:rPr>
                <w:lang w:val="it-IT"/>
              </w:rPr>
            </w:pPr>
            <w:r w:rsidRPr="002864D8">
              <w:rPr>
                <w:lang w:val="it-IT"/>
              </w:rPr>
              <w:t xml:space="preserve">Contatti / </w:t>
            </w:r>
            <w:proofErr w:type="spellStart"/>
            <w:r>
              <w:rPr>
                <w:lang w:val="it-IT"/>
              </w:rPr>
              <w:t>Contacts</w:t>
            </w:r>
            <w:proofErr w:type="spellEnd"/>
          </w:p>
          <w:p w:rsidR="00B769EB" w:rsidRDefault="00B769EB" w:rsidP="0034385D">
            <w:pPr>
              <w:rPr>
                <w:lang w:val="it-IT"/>
              </w:rPr>
            </w:pPr>
            <w:r w:rsidRPr="00E95D02">
              <w:rPr>
                <w:lang w:val="it-IT"/>
              </w:rPr>
              <w:t xml:space="preserve">Angelo </w:t>
            </w:r>
            <w:proofErr w:type="spellStart"/>
            <w:r w:rsidRPr="00E95D02">
              <w:rPr>
                <w:lang w:val="it-IT"/>
              </w:rPr>
              <w:t>Impellizzeri</w:t>
            </w:r>
            <w:proofErr w:type="spellEnd"/>
            <w:r w:rsidRPr="00E95D02">
              <w:rPr>
                <w:lang w:val="it-IT"/>
              </w:rPr>
              <w:t xml:space="preserve"> </w:t>
            </w:r>
          </w:p>
          <w:p w:rsidR="00B769EB" w:rsidRPr="00276B89" w:rsidRDefault="00B769EB" w:rsidP="0034385D">
            <w:pPr>
              <w:rPr>
                <w:lang w:val="it-IT"/>
              </w:rPr>
            </w:pPr>
            <w:r>
              <w:rPr>
                <w:rFonts w:ascii="Segoe UI Emoji" w:hAnsi="Segoe UI Emoji" w:cs="Segoe UI Emoji"/>
              </w:rPr>
              <w:t>📧</w:t>
            </w:r>
            <w:r w:rsidRPr="002864D8">
              <w:rPr>
                <w:lang w:val="it-IT"/>
              </w:rPr>
              <w:t xml:space="preserve"> </w:t>
            </w:r>
            <w:r w:rsidRPr="00E95D02">
              <w:rPr>
                <w:lang w:val="it-IT"/>
              </w:rPr>
              <w:t>aimpellizzeri@oasisrl.it</w:t>
            </w:r>
            <w:r w:rsidRPr="002864D8">
              <w:rPr>
                <w:lang w:val="it-IT"/>
              </w:rPr>
              <w:br/>
            </w:r>
            <w:r>
              <w:rPr>
                <w:rFonts w:ascii="Segoe UI Emoji" w:hAnsi="Segoe UI Emoji" w:cs="Segoe UI Emoji"/>
              </w:rPr>
              <w:t>📞</w:t>
            </w:r>
            <w:r w:rsidRPr="002864D8">
              <w:rPr>
                <w:lang w:val="it-IT"/>
              </w:rPr>
              <w:t xml:space="preserve"> </w:t>
            </w:r>
            <w:r w:rsidRPr="00E95D02">
              <w:rPr>
                <w:lang w:val="it-IT"/>
              </w:rPr>
              <w:t>+39 333 7453492</w:t>
            </w:r>
          </w:p>
        </w:tc>
      </w:tr>
    </w:tbl>
    <w:p w:rsidR="002864D8" w:rsidRPr="002864D8" w:rsidRDefault="002864D8">
      <w:pPr>
        <w:rPr>
          <w:lang w:val="it-IT"/>
        </w:rPr>
      </w:pPr>
    </w:p>
    <w:sectPr w:rsidR="002864D8" w:rsidRPr="002864D8" w:rsidSect="009A69A3">
      <w:pgSz w:w="12240" w:h="15840"/>
      <w:pgMar w:top="2552" w:right="864" w:bottom="568"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15FF" w:rsidRDefault="007615FF" w:rsidP="002864D8">
      <w:pPr>
        <w:spacing w:after="0" w:line="240" w:lineRule="auto"/>
      </w:pPr>
      <w:r>
        <w:separator/>
      </w:r>
    </w:p>
  </w:endnote>
  <w:endnote w:type="continuationSeparator" w:id="0">
    <w:p w:rsidR="007615FF" w:rsidRDefault="007615FF" w:rsidP="00286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15FF" w:rsidRDefault="007615FF" w:rsidP="002864D8">
      <w:pPr>
        <w:spacing w:after="0" w:line="240" w:lineRule="auto"/>
      </w:pPr>
      <w:r>
        <w:separator/>
      </w:r>
    </w:p>
  </w:footnote>
  <w:footnote w:type="continuationSeparator" w:id="0">
    <w:p w:rsidR="007615FF" w:rsidRDefault="007615FF" w:rsidP="00286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4D8" w:rsidRDefault="002864D8">
    <w:pPr>
      <w:pStyle w:val="Intestazione"/>
    </w:pPr>
    <w:r>
      <w:rPr>
        <w:noProof/>
      </w:rPr>
      <w:drawing>
        <wp:inline distT="0" distB="0" distL="0" distR="0">
          <wp:extent cx="6675120" cy="858520"/>
          <wp:effectExtent l="0" t="0" r="0" b="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co istitzionale Italia_Malta.png"/>
                  <pic:cNvPicPr/>
                </pic:nvPicPr>
                <pic:blipFill>
                  <a:blip r:embed="rId1"/>
                  <a:stretch>
                    <a:fillRect/>
                  </a:stretch>
                </pic:blipFill>
                <pic:spPr>
                  <a:xfrm>
                    <a:off x="0" y="0"/>
                    <a:ext cx="6675120" cy="858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23CC791E"/>
    <w:multiLevelType w:val="hybridMultilevel"/>
    <w:tmpl w:val="8006E4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CAA3B8E"/>
    <w:multiLevelType w:val="multilevel"/>
    <w:tmpl w:val="E5B25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5B32FB"/>
    <w:multiLevelType w:val="multilevel"/>
    <w:tmpl w:val="16E8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2A74CB"/>
    <w:multiLevelType w:val="multilevel"/>
    <w:tmpl w:val="B3FA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9D775C"/>
    <w:multiLevelType w:val="multilevel"/>
    <w:tmpl w:val="AF96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7D40DE"/>
    <w:multiLevelType w:val="hybridMultilevel"/>
    <w:tmpl w:val="556C72C0"/>
    <w:lvl w:ilvl="0" w:tplc="41E2ED5A">
      <w:start w:val="30"/>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50C2008"/>
    <w:multiLevelType w:val="multilevel"/>
    <w:tmpl w:val="FAA2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7D6D7B"/>
    <w:multiLevelType w:val="multilevel"/>
    <w:tmpl w:val="BC524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EE1CA6"/>
    <w:multiLevelType w:val="hybridMultilevel"/>
    <w:tmpl w:val="FBF6D5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FE0393"/>
    <w:multiLevelType w:val="multilevel"/>
    <w:tmpl w:val="771C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E540B0"/>
    <w:multiLevelType w:val="multilevel"/>
    <w:tmpl w:val="A412C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7"/>
  </w:num>
  <w:num w:numId="11">
    <w:abstractNumId w:val="9"/>
  </w:num>
  <w:num w:numId="12">
    <w:abstractNumId w:val="14"/>
  </w:num>
  <w:num w:numId="13">
    <w:abstractNumId w:val="15"/>
  </w:num>
  <w:num w:numId="14">
    <w:abstractNumId w:val="12"/>
  </w:num>
  <w:num w:numId="15">
    <w:abstractNumId w:val="11"/>
  </w:num>
  <w:num w:numId="16">
    <w:abstractNumId w:val="19"/>
  </w:num>
  <w:num w:numId="17">
    <w:abstractNumId w:val="18"/>
  </w:num>
  <w:num w:numId="18">
    <w:abstractNumId w:val="10"/>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1838"/>
    <w:rsid w:val="00034616"/>
    <w:rsid w:val="0003728D"/>
    <w:rsid w:val="0006063C"/>
    <w:rsid w:val="000C480B"/>
    <w:rsid w:val="000D3838"/>
    <w:rsid w:val="001348B0"/>
    <w:rsid w:val="0015074B"/>
    <w:rsid w:val="00184328"/>
    <w:rsid w:val="00191359"/>
    <w:rsid w:val="001F26A3"/>
    <w:rsid w:val="001F661B"/>
    <w:rsid w:val="00220BBD"/>
    <w:rsid w:val="00240569"/>
    <w:rsid w:val="0026618A"/>
    <w:rsid w:val="00276B89"/>
    <w:rsid w:val="002864D8"/>
    <w:rsid w:val="00294F98"/>
    <w:rsid w:val="0029639D"/>
    <w:rsid w:val="002B1EC1"/>
    <w:rsid w:val="002B721A"/>
    <w:rsid w:val="002D2DB1"/>
    <w:rsid w:val="002E6F91"/>
    <w:rsid w:val="002F42B4"/>
    <w:rsid w:val="003013B8"/>
    <w:rsid w:val="00316BCE"/>
    <w:rsid w:val="00323A4B"/>
    <w:rsid w:val="00326F90"/>
    <w:rsid w:val="00337052"/>
    <w:rsid w:val="0034385D"/>
    <w:rsid w:val="00365467"/>
    <w:rsid w:val="003907C2"/>
    <w:rsid w:val="003C1CF7"/>
    <w:rsid w:val="003E1F52"/>
    <w:rsid w:val="003F796F"/>
    <w:rsid w:val="00423255"/>
    <w:rsid w:val="00424FA0"/>
    <w:rsid w:val="00450A77"/>
    <w:rsid w:val="00472CC3"/>
    <w:rsid w:val="0049358F"/>
    <w:rsid w:val="004D132C"/>
    <w:rsid w:val="004F5DFA"/>
    <w:rsid w:val="00537BA6"/>
    <w:rsid w:val="0057420F"/>
    <w:rsid w:val="00576F4D"/>
    <w:rsid w:val="00595823"/>
    <w:rsid w:val="005C0B40"/>
    <w:rsid w:val="005F0963"/>
    <w:rsid w:val="0061796C"/>
    <w:rsid w:val="00622C5F"/>
    <w:rsid w:val="00645038"/>
    <w:rsid w:val="0074538C"/>
    <w:rsid w:val="007615FF"/>
    <w:rsid w:val="00771533"/>
    <w:rsid w:val="00791F38"/>
    <w:rsid w:val="007B4337"/>
    <w:rsid w:val="007C1182"/>
    <w:rsid w:val="008149E7"/>
    <w:rsid w:val="00841C3B"/>
    <w:rsid w:val="0086228F"/>
    <w:rsid w:val="008839D1"/>
    <w:rsid w:val="008A2806"/>
    <w:rsid w:val="009006C3"/>
    <w:rsid w:val="00945FF2"/>
    <w:rsid w:val="00952C2D"/>
    <w:rsid w:val="0095511E"/>
    <w:rsid w:val="00974E41"/>
    <w:rsid w:val="00984695"/>
    <w:rsid w:val="009A69A3"/>
    <w:rsid w:val="009C04FE"/>
    <w:rsid w:val="00A030E8"/>
    <w:rsid w:val="00A164AD"/>
    <w:rsid w:val="00A37757"/>
    <w:rsid w:val="00A77F16"/>
    <w:rsid w:val="00AA1D8D"/>
    <w:rsid w:val="00AB0A83"/>
    <w:rsid w:val="00AB3984"/>
    <w:rsid w:val="00B47730"/>
    <w:rsid w:val="00B50816"/>
    <w:rsid w:val="00B769EB"/>
    <w:rsid w:val="00BB763F"/>
    <w:rsid w:val="00BC0DDD"/>
    <w:rsid w:val="00BC1243"/>
    <w:rsid w:val="00BD77BC"/>
    <w:rsid w:val="00BF01B0"/>
    <w:rsid w:val="00C11199"/>
    <w:rsid w:val="00C17B5F"/>
    <w:rsid w:val="00C53661"/>
    <w:rsid w:val="00CB0664"/>
    <w:rsid w:val="00CB6E21"/>
    <w:rsid w:val="00D16284"/>
    <w:rsid w:val="00D237F1"/>
    <w:rsid w:val="00D33487"/>
    <w:rsid w:val="00D525E0"/>
    <w:rsid w:val="00D639EA"/>
    <w:rsid w:val="00DF5884"/>
    <w:rsid w:val="00E005B9"/>
    <w:rsid w:val="00E11BC2"/>
    <w:rsid w:val="00E177B9"/>
    <w:rsid w:val="00E67E8F"/>
    <w:rsid w:val="00E93479"/>
    <w:rsid w:val="00E95D02"/>
    <w:rsid w:val="00EA0717"/>
    <w:rsid w:val="00EF5605"/>
    <w:rsid w:val="00F10727"/>
    <w:rsid w:val="00F10D8A"/>
    <w:rsid w:val="00F43E86"/>
    <w:rsid w:val="00F55000"/>
    <w:rsid w:val="00F575A0"/>
    <w:rsid w:val="00F9754C"/>
    <w:rsid w:val="00FC693F"/>
    <w:rsid w:val="00FE02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3C8998"/>
  <w14:defaultImageDpi w14:val="300"/>
  <w15:docId w15:val="{5EFAFD27-7076-4D2C-A0D4-C4FA2F81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4397">
      <w:bodyDiv w:val="1"/>
      <w:marLeft w:val="0"/>
      <w:marRight w:val="0"/>
      <w:marTop w:val="0"/>
      <w:marBottom w:val="0"/>
      <w:divBdr>
        <w:top w:val="none" w:sz="0" w:space="0" w:color="auto"/>
        <w:left w:val="none" w:sz="0" w:space="0" w:color="auto"/>
        <w:bottom w:val="none" w:sz="0" w:space="0" w:color="auto"/>
        <w:right w:val="none" w:sz="0" w:space="0" w:color="auto"/>
      </w:divBdr>
    </w:div>
    <w:div w:id="604460947">
      <w:bodyDiv w:val="1"/>
      <w:marLeft w:val="0"/>
      <w:marRight w:val="0"/>
      <w:marTop w:val="0"/>
      <w:marBottom w:val="0"/>
      <w:divBdr>
        <w:top w:val="none" w:sz="0" w:space="0" w:color="auto"/>
        <w:left w:val="none" w:sz="0" w:space="0" w:color="auto"/>
        <w:bottom w:val="none" w:sz="0" w:space="0" w:color="auto"/>
        <w:right w:val="none" w:sz="0" w:space="0" w:color="auto"/>
      </w:divBdr>
    </w:div>
    <w:div w:id="14857337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5FA2A-96A8-465D-9CF0-74F275E93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994</Words>
  <Characters>5672</Characters>
  <Application>Microsoft Office Word</Application>
  <DocSecurity>0</DocSecurity>
  <Lines>47</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Bianca</cp:lastModifiedBy>
  <cp:revision>6</cp:revision>
  <dcterms:created xsi:type="dcterms:W3CDTF">2025-06-24T20:26:00Z</dcterms:created>
  <dcterms:modified xsi:type="dcterms:W3CDTF">2025-08-07T08:26:00Z</dcterms:modified>
  <cp:category/>
</cp:coreProperties>
</file>